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B29A6" w14:textId="77777777" w:rsidR="00DD226B" w:rsidRDefault="00DD226B" w:rsidP="00F66BFA">
      <w:pPr>
        <w:pStyle w:val="Tekstpodstawowy"/>
        <w:tabs>
          <w:tab w:val="left" w:pos="900"/>
          <w:tab w:val="center" w:pos="4987"/>
          <w:tab w:val="left" w:pos="7680"/>
        </w:tabs>
        <w:spacing w:line="276" w:lineRule="auto"/>
        <w:rPr>
          <w:rFonts w:ascii="Arial" w:hAnsi="Arial" w:cs="Arial"/>
          <w:b/>
        </w:rPr>
      </w:pPr>
    </w:p>
    <w:p w14:paraId="05073EE3" w14:textId="77777777" w:rsidR="00E90C66" w:rsidRPr="004B1A60" w:rsidRDefault="00037504" w:rsidP="00E90C6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B1A60">
        <w:rPr>
          <w:rFonts w:ascii="Arial" w:hAnsi="Arial" w:cs="Arial"/>
          <w:b/>
          <w:sz w:val="24"/>
          <w:szCs w:val="24"/>
        </w:rPr>
        <w:t xml:space="preserve">UMOWA </w:t>
      </w:r>
      <w:r w:rsidR="00E90C66" w:rsidRPr="004B1A60">
        <w:rPr>
          <w:rFonts w:ascii="Arial" w:hAnsi="Arial" w:cs="Arial"/>
          <w:b/>
          <w:sz w:val="24"/>
          <w:szCs w:val="24"/>
        </w:rPr>
        <w:t>O ŚWIADCZENIE USŁUGI</w:t>
      </w:r>
    </w:p>
    <w:p w14:paraId="1B09B314" w14:textId="06F4E21D" w:rsidR="00DD226B" w:rsidRDefault="00037504" w:rsidP="00DD226B">
      <w:pPr>
        <w:pStyle w:val="Tekstpodstawowy"/>
        <w:tabs>
          <w:tab w:val="left" w:pos="900"/>
          <w:tab w:val="center" w:pos="4987"/>
          <w:tab w:val="left" w:pos="7680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NR</w:t>
      </w:r>
      <w:proofErr w:type="gramStart"/>
      <w:r>
        <w:rPr>
          <w:rFonts w:ascii="Arial" w:hAnsi="Arial" w:cs="Arial"/>
          <w:b/>
        </w:rPr>
        <w:t xml:space="preserve"> ..</w:t>
      </w:r>
      <w:proofErr w:type="gramEnd"/>
      <w:r>
        <w:rPr>
          <w:rFonts w:ascii="Arial" w:hAnsi="Arial" w:cs="Arial"/>
          <w:b/>
        </w:rPr>
        <w:t>……</w:t>
      </w:r>
    </w:p>
    <w:p w14:paraId="5E27BDB6" w14:textId="77777777" w:rsidR="00DD226B" w:rsidRDefault="00DD226B" w:rsidP="00DD226B">
      <w:pPr>
        <w:pStyle w:val="Tekstpodstawowy"/>
        <w:spacing w:line="276" w:lineRule="auto"/>
        <w:jc w:val="both"/>
        <w:rPr>
          <w:rFonts w:ascii="Arial" w:hAnsi="Arial" w:cs="Arial"/>
        </w:rPr>
      </w:pPr>
    </w:p>
    <w:p w14:paraId="02886375" w14:textId="77777777" w:rsidR="008C4C46" w:rsidRDefault="008C4C46" w:rsidP="00DD226B">
      <w:pPr>
        <w:pStyle w:val="Tekstpodstawowy"/>
        <w:spacing w:line="276" w:lineRule="auto"/>
        <w:jc w:val="both"/>
        <w:rPr>
          <w:rFonts w:ascii="Arial" w:hAnsi="Arial" w:cs="Arial"/>
        </w:rPr>
      </w:pPr>
    </w:p>
    <w:p w14:paraId="7D81BC48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FB6730">
        <w:rPr>
          <w:rFonts w:ascii="Arial" w:hAnsi="Arial" w:cs="Arial"/>
          <w:sz w:val="24"/>
          <w:szCs w:val="24"/>
        </w:rPr>
        <w:t xml:space="preserve">z dnia </w:t>
      </w:r>
      <w:r w:rsidRPr="00FB6730">
        <w:rPr>
          <w:rFonts w:ascii="Arial" w:hAnsi="Arial" w:cs="Arial"/>
          <w:b/>
          <w:sz w:val="24"/>
          <w:szCs w:val="24"/>
        </w:rPr>
        <w:t>……………... r.</w:t>
      </w:r>
      <w:r w:rsidRPr="00FB6730">
        <w:rPr>
          <w:rFonts w:ascii="Arial" w:hAnsi="Arial" w:cs="Arial"/>
          <w:sz w:val="24"/>
          <w:szCs w:val="24"/>
        </w:rPr>
        <w:t xml:space="preserve"> zawarta pomiędzy: </w:t>
      </w:r>
    </w:p>
    <w:p w14:paraId="752107F8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3BB201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B6730">
        <w:rPr>
          <w:rFonts w:ascii="Arial" w:hAnsi="Arial" w:cs="Arial"/>
          <w:b/>
          <w:sz w:val="24"/>
          <w:szCs w:val="24"/>
        </w:rPr>
        <w:t>Skarbem Państwa - Rejonowym Zarządem Infrastruktury</w:t>
      </w:r>
    </w:p>
    <w:p w14:paraId="00287C0D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 xml:space="preserve">z siedzibą przy ul. Jana z Kolna </w:t>
      </w:r>
      <w:proofErr w:type="spellStart"/>
      <w:r w:rsidRPr="00FB6730">
        <w:rPr>
          <w:rFonts w:ascii="Arial" w:hAnsi="Arial" w:cs="Arial"/>
          <w:sz w:val="24"/>
          <w:szCs w:val="24"/>
        </w:rPr>
        <w:t>8b</w:t>
      </w:r>
      <w:proofErr w:type="spellEnd"/>
      <w:r w:rsidRPr="00FB6730">
        <w:rPr>
          <w:rFonts w:ascii="Arial" w:hAnsi="Arial" w:cs="Arial"/>
          <w:sz w:val="24"/>
          <w:szCs w:val="24"/>
        </w:rPr>
        <w:t>, 81-301 Gdynia</w:t>
      </w:r>
    </w:p>
    <w:p w14:paraId="2C2BAE3B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>NIP: 586-000-84-52</w:t>
      </w:r>
    </w:p>
    <w:p w14:paraId="22C7C70F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>zwanym w dalszej treści umowy „Zamawiającym”</w:t>
      </w:r>
    </w:p>
    <w:p w14:paraId="652C4019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 xml:space="preserve">którego reprezentuje: </w:t>
      </w:r>
    </w:p>
    <w:p w14:paraId="6DA3DB04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 xml:space="preserve">Pan </w:t>
      </w:r>
      <w:r w:rsidRPr="00FB6730">
        <w:rPr>
          <w:rFonts w:ascii="Arial" w:hAnsi="Arial" w:cs="Arial"/>
          <w:b/>
          <w:sz w:val="24"/>
          <w:szCs w:val="24"/>
        </w:rPr>
        <w:t>………    ………………</w:t>
      </w:r>
    </w:p>
    <w:p w14:paraId="55C92E6C" w14:textId="77777777" w:rsidR="00426418" w:rsidRPr="00FB6730" w:rsidRDefault="00426418" w:rsidP="00E90C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667AF42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FB6730">
        <w:rPr>
          <w:rFonts w:ascii="Arial" w:hAnsi="Arial" w:cs="Arial"/>
          <w:sz w:val="24"/>
          <w:szCs w:val="24"/>
          <w:lang w:val="en-US"/>
        </w:rPr>
        <w:t xml:space="preserve">a: </w:t>
      </w:r>
    </w:p>
    <w:p w14:paraId="32BB5DA1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b/>
          <w:sz w:val="24"/>
          <w:szCs w:val="24"/>
          <w:lang w:val="en-US"/>
        </w:rPr>
      </w:pPr>
      <w:r w:rsidRPr="00FB6730">
        <w:rPr>
          <w:rFonts w:ascii="Arial" w:hAnsi="Arial" w:cs="Arial"/>
          <w:b/>
          <w:sz w:val="24"/>
          <w:szCs w:val="24"/>
          <w:lang w:val="en-US"/>
        </w:rPr>
        <w:t>……………………………………………</w:t>
      </w:r>
    </w:p>
    <w:p w14:paraId="5903BD7B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>Z siedzibą przy ul. …………., 00-000 ……………….</w:t>
      </w:r>
    </w:p>
    <w:p w14:paraId="7F890945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>NIP: ………………………..</w:t>
      </w:r>
    </w:p>
    <w:p w14:paraId="4735AA5B" w14:textId="77777777" w:rsidR="00E90C66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 xml:space="preserve">zwaną w dalszej treści umowy „Wykonawcą” </w:t>
      </w:r>
    </w:p>
    <w:p w14:paraId="19BD8E5F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 xml:space="preserve">o następującej treści: </w:t>
      </w:r>
    </w:p>
    <w:p w14:paraId="4E0FB96B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D53C7F" w14:textId="77777777" w:rsidR="00E90C66" w:rsidRPr="00FB6730" w:rsidRDefault="00E90C66" w:rsidP="00E90C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244B63F" w14:textId="77777777" w:rsidR="00005CB6" w:rsidRPr="00EA53C0" w:rsidRDefault="00005CB6" w:rsidP="00DD226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B1943DA" w14:textId="77777777" w:rsidR="0078448F" w:rsidRDefault="0078448F" w:rsidP="0078448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4CC569" w14:textId="77777777" w:rsidR="001F686F" w:rsidRDefault="001F686F" w:rsidP="007844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A53C0">
        <w:rPr>
          <w:rFonts w:ascii="Arial" w:hAnsi="Arial" w:cs="Arial"/>
          <w:b/>
          <w:sz w:val="24"/>
          <w:szCs w:val="24"/>
        </w:rPr>
        <w:t>§1</w:t>
      </w:r>
      <w:r w:rsidR="00A5587A">
        <w:rPr>
          <w:rFonts w:ascii="Arial" w:hAnsi="Arial" w:cs="Arial"/>
          <w:b/>
          <w:sz w:val="24"/>
          <w:szCs w:val="24"/>
        </w:rPr>
        <w:t xml:space="preserve"> Przedmiot umowy</w:t>
      </w:r>
    </w:p>
    <w:p w14:paraId="3A4269D2" w14:textId="77777777" w:rsidR="008C4C46" w:rsidRDefault="008C4C46" w:rsidP="007844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33DFE00" w14:textId="77777777" w:rsidR="007806C9" w:rsidRPr="00EA53C0" w:rsidRDefault="007806C9" w:rsidP="007844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5E40635" w14:textId="4A076BFC" w:rsidR="00E90C66" w:rsidRDefault="00E90C66" w:rsidP="0078448F">
      <w:pPr>
        <w:pStyle w:val="Akapitzlist"/>
        <w:numPr>
          <w:ilvl w:val="0"/>
          <w:numId w:val="1"/>
        </w:numPr>
        <w:tabs>
          <w:tab w:val="left" w:pos="1134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A85F4A">
        <w:rPr>
          <w:rFonts w:ascii="Arial" w:hAnsi="Arial" w:cs="Arial"/>
          <w:sz w:val="24"/>
          <w:szCs w:val="24"/>
        </w:rPr>
        <w:t>Wykonawca zobowiązuje się do wykonania usługi polegające</w:t>
      </w:r>
      <w:r>
        <w:rPr>
          <w:rFonts w:ascii="Arial" w:hAnsi="Arial" w:cs="Arial"/>
          <w:sz w:val="24"/>
          <w:szCs w:val="24"/>
        </w:rPr>
        <w:t xml:space="preserve">j na: </w:t>
      </w:r>
    </w:p>
    <w:p w14:paraId="55F9098B" w14:textId="77777777" w:rsidR="00DD226B" w:rsidRDefault="00DD226B" w:rsidP="00DD226B">
      <w:pPr>
        <w:pStyle w:val="Akapitzlist"/>
        <w:tabs>
          <w:tab w:val="left" w:pos="1134"/>
        </w:tabs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4DEFF7FB" w14:textId="76DC1B20" w:rsidR="001D02F4" w:rsidRPr="00AB2389" w:rsidRDefault="00DD226B" w:rsidP="001D02F4">
      <w:pPr>
        <w:ind w:left="426"/>
        <w:jc w:val="both"/>
        <w:rPr>
          <w:rFonts w:ascii="Arial" w:hAnsi="Arial" w:cs="Arial"/>
          <w:b/>
          <w:bCs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Przeprowadzeniu</w:t>
      </w:r>
      <w:r w:rsidRPr="00DD226B">
        <w:rPr>
          <w:rFonts w:ascii="Arial" w:hAnsi="Arial" w:cs="Arial"/>
          <w:b/>
          <w:i/>
          <w:sz w:val="24"/>
          <w:szCs w:val="24"/>
        </w:rPr>
        <w:t xml:space="preserve"> kontroli okresowej, o której mowa w art. 62 ust. 1 pkt 1 oraz pkt 2 ustawy Prawo bud</w:t>
      </w:r>
      <w:r w:rsidR="00A01295">
        <w:rPr>
          <w:rFonts w:ascii="Arial" w:hAnsi="Arial" w:cs="Arial"/>
          <w:b/>
          <w:i/>
          <w:sz w:val="24"/>
          <w:szCs w:val="24"/>
        </w:rPr>
        <w:t>owlane budowli hydrotechnicznej</w:t>
      </w:r>
      <w:r w:rsidRPr="00DD226B">
        <w:rPr>
          <w:rFonts w:ascii="Arial" w:hAnsi="Arial" w:cs="Arial"/>
          <w:b/>
          <w:i/>
          <w:sz w:val="24"/>
          <w:szCs w:val="24"/>
        </w:rPr>
        <w:t xml:space="preserve"> </w:t>
      </w:r>
      <w:r w:rsidRPr="00AB2389">
        <w:rPr>
          <w:rFonts w:ascii="Arial" w:hAnsi="Arial" w:cs="Arial"/>
          <w:b/>
          <w:bCs/>
          <w:i/>
          <w:sz w:val="24"/>
          <w:szCs w:val="24"/>
        </w:rPr>
        <w:t xml:space="preserve">w </w:t>
      </w:r>
      <w:r w:rsidR="00E00095">
        <w:rPr>
          <w:rFonts w:ascii="Arial" w:hAnsi="Arial" w:cs="Arial"/>
          <w:b/>
          <w:bCs/>
          <w:i/>
          <w:sz w:val="24"/>
          <w:szCs w:val="24"/>
        </w:rPr>
        <w:t xml:space="preserve">Morskim </w:t>
      </w:r>
      <w:r w:rsidR="00AB2389" w:rsidRPr="00AB2389">
        <w:rPr>
          <w:rFonts w:ascii="Arial" w:hAnsi="Arial" w:cs="Arial"/>
          <w:b/>
          <w:i/>
          <w:sz w:val="24"/>
          <w:szCs w:val="24"/>
        </w:rPr>
        <w:t xml:space="preserve">Porcie Wojennym </w:t>
      </w:r>
      <w:r w:rsidR="00E90C66">
        <w:rPr>
          <w:rFonts w:ascii="Arial" w:hAnsi="Arial" w:cs="Arial"/>
          <w:b/>
          <w:i/>
          <w:sz w:val="24"/>
          <w:szCs w:val="24"/>
        </w:rPr>
        <w:t>Hel - Zachód</w:t>
      </w:r>
      <w:r w:rsidR="00AB2389" w:rsidRPr="00AB2389">
        <w:rPr>
          <w:rFonts w:ascii="Arial" w:hAnsi="Arial" w:cs="Arial"/>
          <w:b/>
          <w:i/>
          <w:sz w:val="24"/>
          <w:szCs w:val="24"/>
        </w:rPr>
        <w:t>.</w:t>
      </w:r>
      <w:r w:rsidR="00AB2389" w:rsidRPr="00AB2389">
        <w:rPr>
          <w:rFonts w:ascii="Arial" w:hAnsi="Arial" w:cs="Arial"/>
          <w:sz w:val="24"/>
          <w:szCs w:val="24"/>
        </w:rPr>
        <w:t xml:space="preserve"> </w:t>
      </w:r>
    </w:p>
    <w:p w14:paraId="1E18BE9F" w14:textId="38DCA366" w:rsidR="00C26F87" w:rsidRPr="00005CB6" w:rsidRDefault="00926CBF" w:rsidP="00005CB6">
      <w:pPr>
        <w:rPr>
          <w:rFonts w:ascii="Arial" w:hAnsi="Arial" w:cs="Arial"/>
        </w:rPr>
      </w:pPr>
      <w:r>
        <w:rPr>
          <w:rFonts w:ascii="Arial" w:hAnsi="Arial" w:cs="Arial"/>
          <w:b/>
        </w:rPr>
        <w:t>Administratorem kompleksów</w:t>
      </w:r>
      <w:r w:rsidR="00DC45CD">
        <w:rPr>
          <w:rFonts w:ascii="Arial" w:hAnsi="Arial" w:cs="Arial"/>
          <w:b/>
        </w:rPr>
        <w:t xml:space="preserve"> wojskowych</w:t>
      </w:r>
      <w:r w:rsidRPr="00926CBF">
        <w:rPr>
          <w:rFonts w:ascii="Arial" w:hAnsi="Arial" w:cs="Arial"/>
          <w:b/>
        </w:rPr>
        <w:t xml:space="preserve"> jest Komenda Portu Wojennego Gdynia</w:t>
      </w:r>
      <w:r w:rsidR="00005CB6">
        <w:rPr>
          <w:rFonts w:ascii="Arial" w:hAnsi="Arial" w:cs="Arial"/>
          <w:b/>
        </w:rPr>
        <w:br/>
      </w:r>
      <w:r w:rsidRPr="00926CBF">
        <w:rPr>
          <w:rFonts w:ascii="Arial" w:hAnsi="Arial" w:cs="Arial"/>
          <w:b/>
        </w:rPr>
        <w:t xml:space="preserve">ul. </w:t>
      </w:r>
      <w:r w:rsidR="00E00095">
        <w:rPr>
          <w:rFonts w:ascii="Arial" w:hAnsi="Arial" w:cs="Arial"/>
          <w:b/>
        </w:rPr>
        <w:t xml:space="preserve">Rondo Bitwy pod Oliwą 1 Gdynia kod </w:t>
      </w:r>
      <w:r w:rsidRPr="00926CBF">
        <w:rPr>
          <w:rFonts w:ascii="Arial" w:hAnsi="Arial" w:cs="Arial"/>
          <w:b/>
        </w:rPr>
        <w:t>81- 103</w:t>
      </w:r>
      <w:r w:rsidR="00AB2389">
        <w:rPr>
          <w:rFonts w:ascii="Arial" w:hAnsi="Arial" w:cs="Arial"/>
        </w:rPr>
        <w:t xml:space="preserve"> </w:t>
      </w:r>
      <w:r w:rsidRPr="00926CBF">
        <w:rPr>
          <w:rFonts w:ascii="Arial" w:hAnsi="Arial" w:cs="Arial"/>
          <w:b/>
        </w:rPr>
        <w:t>zwany dalej Administratorem.</w:t>
      </w:r>
    </w:p>
    <w:p w14:paraId="365598DA" w14:textId="77777777" w:rsidR="009E36C9" w:rsidRPr="00A62C39" w:rsidRDefault="009E36C9" w:rsidP="00A62C3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0CD5BACA" w14:textId="77777777" w:rsidR="00F61D1A" w:rsidRPr="00B763A2" w:rsidRDefault="001F686F" w:rsidP="0078448F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/>
        <w:ind w:left="284" w:hanging="284"/>
        <w:jc w:val="both"/>
        <w:rPr>
          <w:rFonts w:ascii="Arial" w:hAnsi="Arial" w:cs="Arial"/>
        </w:rPr>
      </w:pPr>
      <w:r w:rsidRPr="00F02961">
        <w:rPr>
          <w:rFonts w:ascii="Arial" w:hAnsi="Arial" w:cs="Arial"/>
        </w:rPr>
        <w:t xml:space="preserve">Wykonawca oświadcza, że przedmiot umowy, o którym mowa w ust. 1 zostanie wykonany zgodnie z obowiązującymi przepisami i warunkami, określonymi </w:t>
      </w:r>
      <w:r w:rsidR="009A71F6" w:rsidRPr="00F02961">
        <w:rPr>
          <w:rFonts w:ascii="Arial" w:hAnsi="Arial" w:cs="Arial"/>
        </w:rPr>
        <w:br/>
      </w:r>
      <w:r w:rsidR="00A765AB" w:rsidRPr="00F02961">
        <w:rPr>
          <w:rFonts w:ascii="Arial" w:hAnsi="Arial" w:cs="Arial"/>
        </w:rPr>
        <w:t>w dokumentach zamówienia</w:t>
      </w:r>
      <w:r w:rsidRPr="00F02961">
        <w:rPr>
          <w:rFonts w:ascii="Arial" w:hAnsi="Arial" w:cs="Arial"/>
        </w:rPr>
        <w:t>, dotycząc</w:t>
      </w:r>
      <w:r w:rsidR="00A765AB" w:rsidRPr="00F02961">
        <w:rPr>
          <w:rFonts w:ascii="Arial" w:hAnsi="Arial" w:cs="Arial"/>
        </w:rPr>
        <w:t>ych</w:t>
      </w:r>
      <w:r w:rsidRPr="00F02961">
        <w:rPr>
          <w:rFonts w:ascii="Arial" w:hAnsi="Arial" w:cs="Arial"/>
        </w:rPr>
        <w:t xml:space="preserve"> niniejszego zamówienia i stanowiąc</w:t>
      </w:r>
      <w:r w:rsidR="00A765AB" w:rsidRPr="00F02961">
        <w:rPr>
          <w:rFonts w:ascii="Arial" w:hAnsi="Arial" w:cs="Arial"/>
        </w:rPr>
        <w:t>ych</w:t>
      </w:r>
      <w:r w:rsidRPr="00F02961">
        <w:rPr>
          <w:rFonts w:ascii="Arial" w:hAnsi="Arial" w:cs="Arial"/>
        </w:rPr>
        <w:t xml:space="preserve"> integralną część umowy, w szczególności</w:t>
      </w:r>
      <w:r w:rsidR="00F02961" w:rsidRPr="00F02961">
        <w:rPr>
          <w:rFonts w:ascii="Arial" w:hAnsi="Arial" w:cs="Arial"/>
        </w:rPr>
        <w:t xml:space="preserve"> Opisem przedmiotu zamówienia </w:t>
      </w:r>
      <w:r w:rsidRPr="00F02961">
        <w:rPr>
          <w:rFonts w:ascii="Arial" w:hAnsi="Arial" w:cs="Arial"/>
        </w:rPr>
        <w:t xml:space="preserve"> </w:t>
      </w:r>
      <w:r w:rsidR="00AD3015" w:rsidRPr="00F02961">
        <w:rPr>
          <w:rFonts w:ascii="Arial" w:hAnsi="Arial" w:cs="Arial"/>
        </w:rPr>
        <w:t xml:space="preserve">stanowiącym </w:t>
      </w:r>
      <w:r w:rsidR="008E7978">
        <w:rPr>
          <w:rFonts w:ascii="Arial" w:hAnsi="Arial" w:cs="Arial"/>
          <w:b/>
        </w:rPr>
        <w:t>załącznik nr 3</w:t>
      </w:r>
      <w:r w:rsidR="00AD3015" w:rsidRPr="00F02961">
        <w:rPr>
          <w:rFonts w:ascii="Arial" w:hAnsi="Arial" w:cs="Arial"/>
        </w:rPr>
        <w:t xml:space="preserve"> </w:t>
      </w:r>
      <w:r w:rsidR="004E402F" w:rsidRPr="00F02961">
        <w:rPr>
          <w:rFonts w:ascii="Arial" w:hAnsi="Arial" w:cs="Arial"/>
        </w:rPr>
        <w:t>do umowy</w:t>
      </w:r>
      <w:r w:rsidR="00F02961" w:rsidRPr="00F02961">
        <w:rPr>
          <w:rFonts w:ascii="Arial" w:hAnsi="Arial" w:cs="Arial"/>
          <w:bCs/>
        </w:rPr>
        <w:t xml:space="preserve">. </w:t>
      </w:r>
    </w:p>
    <w:p w14:paraId="7E6B97D1" w14:textId="77777777" w:rsidR="00B763A2" w:rsidRDefault="00B763A2" w:rsidP="00B763A2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/>
        <w:ind w:left="284" w:hanging="284"/>
        <w:jc w:val="both"/>
        <w:rPr>
          <w:rFonts w:ascii="Arial" w:hAnsi="Arial" w:cs="Arial"/>
        </w:rPr>
      </w:pPr>
      <w:r w:rsidRPr="00B763A2">
        <w:rPr>
          <w:rFonts w:ascii="Arial" w:hAnsi="Arial" w:cs="Arial"/>
        </w:rPr>
        <w:t xml:space="preserve">Wykonawca zobowiązany jest do wykonania przedmiotu umowy z należytą starannością, zgodnie z zasadami współczesnej wiedzy technicznej, obowiązującymi przepisami oraz normami w oparciu m.in. o: </w:t>
      </w:r>
    </w:p>
    <w:p w14:paraId="25560E48" w14:textId="7432FBAB" w:rsidR="008C4C46" w:rsidRPr="008C4C46" w:rsidRDefault="008C4C46" w:rsidP="008C4C46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C46">
        <w:rPr>
          <w:rFonts w:ascii="Arial" w:hAnsi="Arial" w:cs="Arial"/>
          <w:sz w:val="24"/>
          <w:szCs w:val="24"/>
        </w:rPr>
        <w:t>Rozporządzenie Ministra Infrastruktury z dnia 10 lutego 2025 r. w sprawie warunków technicznych użytkowania oraz szczegółowego zakresu</w:t>
      </w:r>
      <w:r w:rsidR="00005CB6">
        <w:rPr>
          <w:rFonts w:ascii="Arial" w:hAnsi="Arial" w:cs="Arial"/>
          <w:sz w:val="24"/>
          <w:szCs w:val="24"/>
        </w:rPr>
        <w:br/>
      </w:r>
      <w:r w:rsidRPr="008C4C46">
        <w:rPr>
          <w:rFonts w:ascii="Arial" w:hAnsi="Arial" w:cs="Arial"/>
          <w:sz w:val="24"/>
          <w:szCs w:val="24"/>
        </w:rPr>
        <w:t xml:space="preserve">i częstotliwości kontroli morskich budowli hydrotechnicznych (Dz. U. 2025 </w:t>
      </w:r>
      <w:proofErr w:type="spellStart"/>
      <w:r w:rsidRPr="008C4C46">
        <w:rPr>
          <w:rFonts w:ascii="Arial" w:hAnsi="Arial" w:cs="Arial"/>
          <w:sz w:val="24"/>
          <w:szCs w:val="24"/>
        </w:rPr>
        <w:t>poz.491</w:t>
      </w:r>
      <w:proofErr w:type="spellEnd"/>
      <w:r w:rsidRPr="008C4C46">
        <w:rPr>
          <w:rFonts w:ascii="Arial" w:hAnsi="Arial" w:cs="Arial"/>
          <w:sz w:val="24"/>
          <w:szCs w:val="24"/>
        </w:rPr>
        <w:t xml:space="preserve">) zwanego w dalszej części opisu „rozporządzeniem </w:t>
      </w:r>
      <w:proofErr w:type="spellStart"/>
      <w:r w:rsidRPr="008C4C46">
        <w:rPr>
          <w:rFonts w:ascii="Arial" w:hAnsi="Arial" w:cs="Arial"/>
          <w:sz w:val="24"/>
          <w:szCs w:val="24"/>
        </w:rPr>
        <w:t>WTUiKMBH</w:t>
      </w:r>
      <w:proofErr w:type="spellEnd"/>
      <w:r w:rsidRPr="008C4C46">
        <w:rPr>
          <w:rFonts w:ascii="Arial" w:hAnsi="Arial" w:cs="Arial"/>
          <w:sz w:val="24"/>
          <w:szCs w:val="24"/>
        </w:rPr>
        <w:t>”;</w:t>
      </w:r>
    </w:p>
    <w:p w14:paraId="716E9BB9" w14:textId="64F94E81" w:rsidR="008C4C46" w:rsidRPr="008C4C46" w:rsidRDefault="008C4C46" w:rsidP="008C4C46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C46">
        <w:rPr>
          <w:rFonts w:ascii="Arial" w:hAnsi="Arial" w:cs="Arial"/>
          <w:sz w:val="24"/>
          <w:szCs w:val="24"/>
        </w:rPr>
        <w:lastRenderedPageBreak/>
        <w:t>Rozporządzenie Ministra Gospodarki Morskiej z dnia 04 marca 2025</w:t>
      </w:r>
      <w:r w:rsidR="00005CB6">
        <w:rPr>
          <w:rFonts w:ascii="Arial" w:hAnsi="Arial" w:cs="Arial"/>
          <w:sz w:val="24"/>
          <w:szCs w:val="24"/>
        </w:rPr>
        <w:t> </w:t>
      </w:r>
      <w:r w:rsidRPr="008C4C46">
        <w:rPr>
          <w:rFonts w:ascii="Arial" w:hAnsi="Arial" w:cs="Arial"/>
          <w:sz w:val="24"/>
          <w:szCs w:val="24"/>
        </w:rPr>
        <w:t>r</w:t>
      </w:r>
      <w:r w:rsidR="00005CB6">
        <w:rPr>
          <w:rFonts w:ascii="Arial" w:hAnsi="Arial" w:cs="Arial"/>
          <w:sz w:val="24"/>
          <w:szCs w:val="24"/>
        </w:rPr>
        <w:t>.</w:t>
      </w:r>
      <w:r w:rsidRPr="008C4C46">
        <w:rPr>
          <w:rFonts w:ascii="Arial" w:hAnsi="Arial" w:cs="Arial"/>
          <w:sz w:val="24"/>
          <w:szCs w:val="24"/>
        </w:rPr>
        <w:t xml:space="preserve"> </w:t>
      </w:r>
      <w:r w:rsidR="00005CB6">
        <w:rPr>
          <w:rFonts w:ascii="Arial" w:hAnsi="Arial" w:cs="Arial"/>
          <w:sz w:val="24"/>
          <w:szCs w:val="24"/>
        </w:rPr>
        <w:br/>
      </w:r>
      <w:r w:rsidRPr="008C4C46">
        <w:rPr>
          <w:rFonts w:ascii="Arial" w:hAnsi="Arial" w:cs="Arial"/>
          <w:sz w:val="24"/>
          <w:szCs w:val="24"/>
        </w:rPr>
        <w:t>w sprawie warunków technicznych jakim powinny odpowiadać morskie budowle hydrotechniczne i ich usytuowanie (Dz. U. 2025 poz. 483) zwanego</w:t>
      </w:r>
      <w:r w:rsidR="00005CB6">
        <w:rPr>
          <w:rFonts w:ascii="Arial" w:hAnsi="Arial" w:cs="Arial"/>
          <w:sz w:val="24"/>
          <w:szCs w:val="24"/>
        </w:rPr>
        <w:br/>
      </w:r>
      <w:r w:rsidRPr="008C4C46">
        <w:rPr>
          <w:rFonts w:ascii="Arial" w:hAnsi="Arial" w:cs="Arial"/>
          <w:sz w:val="24"/>
          <w:szCs w:val="24"/>
        </w:rPr>
        <w:t xml:space="preserve">w dalszej części opisu „rozporządzeniem </w:t>
      </w:r>
      <w:proofErr w:type="spellStart"/>
      <w:r w:rsidRPr="008C4C46">
        <w:rPr>
          <w:rFonts w:ascii="Arial" w:hAnsi="Arial" w:cs="Arial"/>
          <w:sz w:val="24"/>
          <w:szCs w:val="24"/>
        </w:rPr>
        <w:t>WTMBHiU</w:t>
      </w:r>
      <w:proofErr w:type="spellEnd"/>
      <w:r w:rsidRPr="008C4C46">
        <w:rPr>
          <w:rFonts w:ascii="Arial" w:hAnsi="Arial" w:cs="Arial"/>
          <w:sz w:val="24"/>
          <w:szCs w:val="24"/>
        </w:rPr>
        <w:t>”;</w:t>
      </w:r>
    </w:p>
    <w:p w14:paraId="3B58F18F" w14:textId="77777777" w:rsidR="008C4C46" w:rsidRPr="008C4C46" w:rsidRDefault="008C4C46" w:rsidP="008C4C46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C46">
        <w:rPr>
          <w:rFonts w:ascii="Arial" w:hAnsi="Arial" w:cs="Arial"/>
          <w:sz w:val="24"/>
          <w:szCs w:val="24"/>
        </w:rPr>
        <w:t xml:space="preserve">Rozporządzenie Ministra Transportu i Gospodarki Morskiej z dnia 06 lipca </w:t>
      </w:r>
      <w:r w:rsidRPr="008C4C46">
        <w:rPr>
          <w:rFonts w:ascii="Arial" w:hAnsi="Arial" w:cs="Arial"/>
          <w:sz w:val="24"/>
          <w:szCs w:val="24"/>
        </w:rPr>
        <w:br/>
        <w:t>1993 roku w sprawie bhp w portach morskich i śródlądowych (Dz. U. z 1993 r., Nr 73 , poz. 346) zwanego w dalszej części opisu „rozporządzeniem BHP”;</w:t>
      </w:r>
    </w:p>
    <w:p w14:paraId="5E37BD69" w14:textId="77777777" w:rsidR="008C4C46" w:rsidRPr="008C4C46" w:rsidRDefault="008C4C46" w:rsidP="008C4C46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C46">
        <w:rPr>
          <w:rFonts w:ascii="Arial" w:hAnsi="Arial" w:cs="Arial"/>
          <w:sz w:val="24"/>
          <w:szCs w:val="24"/>
        </w:rPr>
        <w:t>Normę Obronną NO-07-A018:2010 Porty morskie – Zasady eksploatacji;</w:t>
      </w:r>
    </w:p>
    <w:p w14:paraId="1B6A4368" w14:textId="77777777" w:rsidR="008C4C46" w:rsidRPr="008C4C46" w:rsidRDefault="008C4C46" w:rsidP="008C4C46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C46">
        <w:rPr>
          <w:rFonts w:ascii="Arial" w:hAnsi="Arial" w:cs="Arial"/>
          <w:sz w:val="24"/>
          <w:szCs w:val="24"/>
        </w:rPr>
        <w:t xml:space="preserve">Ustawę z dnia 17 października 2003 roku o wykonywaniu prac podwodnych (Dz. U. z 2003 r., Nr 199, poz. 1936 z </w:t>
      </w:r>
      <w:proofErr w:type="spellStart"/>
      <w:r w:rsidRPr="008C4C46">
        <w:rPr>
          <w:rFonts w:ascii="Arial" w:hAnsi="Arial" w:cs="Arial"/>
          <w:sz w:val="24"/>
          <w:szCs w:val="24"/>
        </w:rPr>
        <w:t>późn</w:t>
      </w:r>
      <w:proofErr w:type="spellEnd"/>
      <w:r w:rsidRPr="008C4C46">
        <w:rPr>
          <w:rFonts w:ascii="Arial" w:hAnsi="Arial" w:cs="Arial"/>
          <w:sz w:val="24"/>
          <w:szCs w:val="24"/>
        </w:rPr>
        <w:t>. zm.);</w:t>
      </w:r>
    </w:p>
    <w:p w14:paraId="56A8B396" w14:textId="77777777" w:rsidR="008C4C46" w:rsidRPr="008C4C46" w:rsidRDefault="008C4C46" w:rsidP="008C4C46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C46">
        <w:rPr>
          <w:rFonts w:ascii="Arial" w:hAnsi="Arial" w:cs="Arial"/>
          <w:sz w:val="24"/>
          <w:szCs w:val="24"/>
        </w:rPr>
        <w:t xml:space="preserve">Ustawą z dnia 17 maja 1989 roku Prawo geodezyjne i kartograficzne (Dz.U. </w:t>
      </w:r>
      <w:r w:rsidRPr="008C4C46">
        <w:rPr>
          <w:rFonts w:ascii="Arial" w:hAnsi="Arial" w:cs="Arial"/>
          <w:sz w:val="24"/>
          <w:szCs w:val="24"/>
        </w:rPr>
        <w:br/>
        <w:t xml:space="preserve">z 2024 roku z </w:t>
      </w:r>
      <w:proofErr w:type="spellStart"/>
      <w:r w:rsidRPr="008C4C46">
        <w:rPr>
          <w:rFonts w:ascii="Arial" w:hAnsi="Arial" w:cs="Arial"/>
          <w:sz w:val="24"/>
          <w:szCs w:val="24"/>
        </w:rPr>
        <w:t>poźn</w:t>
      </w:r>
      <w:proofErr w:type="spellEnd"/>
      <w:r w:rsidRPr="008C4C46">
        <w:rPr>
          <w:rFonts w:ascii="Arial" w:hAnsi="Arial" w:cs="Arial"/>
          <w:sz w:val="24"/>
          <w:szCs w:val="24"/>
        </w:rPr>
        <w:t>. zm.);</w:t>
      </w:r>
    </w:p>
    <w:p w14:paraId="124BB259" w14:textId="5DA1D090" w:rsidR="008C4C46" w:rsidRPr="008C4C46" w:rsidRDefault="008C4C46" w:rsidP="008C4C46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4C46">
        <w:rPr>
          <w:rFonts w:ascii="Arial" w:hAnsi="Arial" w:cs="Arial"/>
          <w:sz w:val="24"/>
          <w:szCs w:val="24"/>
        </w:rPr>
        <w:t>Wytyczne Szefa Inspektoratu Wsparcia Sił Zbrojnych z dnia 19 stycznia 2023</w:t>
      </w:r>
      <w:r w:rsidR="00005CB6">
        <w:rPr>
          <w:rFonts w:ascii="Arial" w:hAnsi="Arial" w:cs="Arial"/>
          <w:sz w:val="24"/>
          <w:szCs w:val="24"/>
        </w:rPr>
        <w:t> </w:t>
      </w:r>
      <w:r w:rsidRPr="008C4C46">
        <w:rPr>
          <w:rFonts w:ascii="Arial" w:hAnsi="Arial" w:cs="Arial"/>
          <w:sz w:val="24"/>
          <w:szCs w:val="24"/>
        </w:rPr>
        <w:t>r. w sprawie przeprowadzania okresowej kontroli stanu technicznego, przydatności do użytkowania, estetyki obiektu budowlanego oraz jego otoczenia.</w:t>
      </w:r>
    </w:p>
    <w:p w14:paraId="0D3962F4" w14:textId="68AB7C6D" w:rsidR="00477210" w:rsidRPr="00EA53C0" w:rsidRDefault="00477210" w:rsidP="008C4C46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/>
        <w:ind w:left="284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>Wykonawca zobowiązuje się do nieodpłatnego udzielania informacji i wyjaśnień dotyczących przedmiotu zamówienia przez cały okres jego realizacji.</w:t>
      </w:r>
    </w:p>
    <w:p w14:paraId="6D95E54F" w14:textId="77777777" w:rsidR="00477210" w:rsidRPr="00EA53C0" w:rsidRDefault="00477210" w:rsidP="008C4C46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/>
        <w:ind w:left="284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 xml:space="preserve">Wykonawca zobowiązuje się nie rozpowszechniać bez uzyskania zgody Zamawiającego wiadomości o prowadzonych przez niego pracach, będących przedmiotem umowy, ani innych, w posiadanie których wszedł podczas wykonywania prac, zarówno w czasie wykonywania przedmiotu umowy </w:t>
      </w:r>
      <w:r w:rsidR="00C26F87">
        <w:rPr>
          <w:rFonts w:ascii="Arial" w:hAnsi="Arial" w:cs="Arial"/>
        </w:rPr>
        <w:br/>
        <w:t xml:space="preserve">jak </w:t>
      </w:r>
      <w:r w:rsidRPr="00EA53C0">
        <w:rPr>
          <w:rFonts w:ascii="Arial" w:hAnsi="Arial" w:cs="Arial"/>
        </w:rPr>
        <w:t>i po upływie tego okresu.</w:t>
      </w:r>
    </w:p>
    <w:p w14:paraId="2A8AEA28" w14:textId="77777777" w:rsidR="00477210" w:rsidRPr="00EA53C0" w:rsidRDefault="00477210" w:rsidP="008C4C46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/>
        <w:ind w:left="284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>Wykonawca ponosi odpowiedzialność za wszelkie szkody wynikłe z prac będących przedmiotem niniejszej umowy wyrządzone przez swoich pracowników, lub inne osoby z nim współpracujące, wyrządzone na terenie Zamawiającego</w:t>
      </w:r>
      <w:r w:rsidR="00CE424B" w:rsidRPr="00EA53C0">
        <w:rPr>
          <w:rFonts w:ascii="Arial" w:hAnsi="Arial" w:cs="Arial"/>
        </w:rPr>
        <w:t>.</w:t>
      </w:r>
    </w:p>
    <w:p w14:paraId="2E45CE15" w14:textId="77777777" w:rsidR="00477210" w:rsidRDefault="00477210" w:rsidP="008C4C46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/>
        <w:ind w:left="284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 xml:space="preserve">Wykonawca odpowiada solidarnie wraz z podmiotem, który zobowiązał się </w:t>
      </w:r>
      <w:r w:rsidR="003E083D" w:rsidRPr="00EA53C0">
        <w:rPr>
          <w:rFonts w:ascii="Arial" w:hAnsi="Arial" w:cs="Arial"/>
        </w:rPr>
        <w:br/>
      </w:r>
      <w:r w:rsidRPr="00EA53C0">
        <w:rPr>
          <w:rFonts w:ascii="Arial" w:hAnsi="Arial" w:cs="Arial"/>
        </w:rPr>
        <w:t xml:space="preserve">do udostępnienia zasobów w trakcie realizacji umowy za szkodę zamawiającego powstałą wskutek nieudostępnienia tych zasobów, chyba że za nieudostępnienie zasobów nie ponosi winy. </w:t>
      </w:r>
    </w:p>
    <w:p w14:paraId="46FFD565" w14:textId="15465E4B" w:rsidR="00477210" w:rsidRPr="00EC4701" w:rsidRDefault="007A56B1" w:rsidP="008C4C46">
      <w:pPr>
        <w:pStyle w:val="Tekstpodstawowy"/>
        <w:widowControl w:val="0"/>
        <w:numPr>
          <w:ilvl w:val="0"/>
          <w:numId w:val="1"/>
        </w:numPr>
        <w:tabs>
          <w:tab w:val="left" w:pos="0"/>
        </w:tabs>
        <w:spacing w:after="0"/>
        <w:ind w:left="284" w:hanging="284"/>
        <w:jc w:val="both"/>
        <w:rPr>
          <w:rFonts w:ascii="Arial" w:hAnsi="Arial" w:cs="Arial"/>
        </w:rPr>
      </w:pPr>
      <w:r w:rsidRPr="00EC4701">
        <w:rPr>
          <w:rFonts w:ascii="Arial" w:hAnsi="Arial" w:cs="Arial"/>
        </w:rPr>
        <w:t xml:space="preserve">Dopuszcza się używanie </w:t>
      </w:r>
      <w:r w:rsidR="00EC4701" w:rsidRPr="00EC4701">
        <w:rPr>
          <w:rFonts w:ascii="Arial" w:hAnsi="Arial" w:cs="Arial"/>
        </w:rPr>
        <w:t>ROV (</w:t>
      </w:r>
      <w:proofErr w:type="spellStart"/>
      <w:r w:rsidR="00EC4701" w:rsidRPr="00EC4701">
        <w:rPr>
          <w:rFonts w:ascii="Arial" w:hAnsi="Arial" w:cs="Arial"/>
        </w:rPr>
        <w:t>Remotely</w:t>
      </w:r>
      <w:proofErr w:type="spellEnd"/>
      <w:r w:rsidR="00EC4701" w:rsidRPr="00EC4701">
        <w:rPr>
          <w:rFonts w:ascii="Arial" w:hAnsi="Arial" w:cs="Arial"/>
        </w:rPr>
        <w:t xml:space="preserve"> </w:t>
      </w:r>
      <w:proofErr w:type="spellStart"/>
      <w:r w:rsidR="00EC4701" w:rsidRPr="00EC4701">
        <w:rPr>
          <w:rFonts w:ascii="Arial" w:hAnsi="Arial" w:cs="Arial"/>
        </w:rPr>
        <w:t>Operated</w:t>
      </w:r>
      <w:proofErr w:type="spellEnd"/>
      <w:r w:rsidR="00EC4701" w:rsidRPr="00EC4701">
        <w:rPr>
          <w:rFonts w:ascii="Arial" w:hAnsi="Arial" w:cs="Arial"/>
        </w:rPr>
        <w:t xml:space="preserve"> </w:t>
      </w:r>
      <w:proofErr w:type="spellStart"/>
      <w:r w:rsidR="00EC4701" w:rsidRPr="00EC4701">
        <w:rPr>
          <w:rFonts w:ascii="Arial" w:hAnsi="Arial" w:cs="Arial"/>
        </w:rPr>
        <w:t>Vehicles</w:t>
      </w:r>
      <w:proofErr w:type="spellEnd"/>
      <w:r w:rsidR="00EC4701" w:rsidRPr="00EC4701">
        <w:rPr>
          <w:rFonts w:ascii="Arial" w:hAnsi="Arial" w:cs="Arial"/>
        </w:rPr>
        <w:t>) zdalnie sterowanych pojazdów podwodnych</w:t>
      </w:r>
      <w:r w:rsidR="00687704" w:rsidRPr="00EC4701">
        <w:rPr>
          <w:rFonts w:ascii="Arial" w:hAnsi="Arial" w:cs="Arial"/>
        </w:rPr>
        <w:t xml:space="preserve"> pod warunkiem uzyskania zgody Administratora – Komendy Portu Wojennego w Gdyni, przed przystąpieniem do prac i przekazania informacji</w:t>
      </w:r>
      <w:r w:rsidR="00005CB6">
        <w:rPr>
          <w:rFonts w:ascii="Arial" w:hAnsi="Arial" w:cs="Arial"/>
        </w:rPr>
        <w:br/>
      </w:r>
      <w:r w:rsidR="00687704" w:rsidRPr="00EC4701">
        <w:rPr>
          <w:rFonts w:ascii="Arial" w:hAnsi="Arial" w:cs="Arial"/>
        </w:rPr>
        <w:t>o tej zgodzie do Zamawiającego</w:t>
      </w:r>
      <w:r w:rsidR="00E0613F">
        <w:rPr>
          <w:rFonts w:ascii="Arial" w:hAnsi="Arial" w:cs="Arial"/>
        </w:rPr>
        <w:t xml:space="preserve"> oraz przestrzegania ewentualnych obostrzeń wynikających z udzielonej zgody.</w:t>
      </w:r>
      <w:r w:rsidR="00687704" w:rsidRPr="00EC4701">
        <w:rPr>
          <w:rFonts w:ascii="Arial" w:hAnsi="Arial" w:cs="Arial"/>
        </w:rPr>
        <w:t xml:space="preserve">  </w:t>
      </w:r>
      <w:r w:rsidR="00EC4701" w:rsidRPr="00EC4701">
        <w:rPr>
          <w:rFonts w:ascii="Arial" w:hAnsi="Arial" w:cs="Arial"/>
        </w:rPr>
        <w:t xml:space="preserve">To samo dotyczy aparatów </w:t>
      </w:r>
      <w:r w:rsidRPr="00EC4701">
        <w:rPr>
          <w:rFonts w:ascii="Arial" w:hAnsi="Arial" w:cs="Arial"/>
        </w:rPr>
        <w:t xml:space="preserve"> </w:t>
      </w:r>
      <w:r w:rsidR="00477210" w:rsidRPr="00EC4701">
        <w:rPr>
          <w:rFonts w:ascii="Arial" w:hAnsi="Arial" w:cs="Arial"/>
        </w:rPr>
        <w:t>BSP – aparatów latających, apar</w:t>
      </w:r>
      <w:r w:rsidR="00B763A2" w:rsidRPr="00EC4701">
        <w:rPr>
          <w:rFonts w:ascii="Arial" w:hAnsi="Arial" w:cs="Arial"/>
        </w:rPr>
        <w:t>atów jeżdżących</w:t>
      </w:r>
      <w:r w:rsidR="00477210" w:rsidRPr="00EC4701">
        <w:rPr>
          <w:rFonts w:ascii="Arial" w:hAnsi="Arial" w:cs="Arial"/>
        </w:rPr>
        <w:t xml:space="preserve"> na terenach kompleksów wojskow</w:t>
      </w:r>
      <w:r w:rsidR="00C56EF3" w:rsidRPr="00EC4701">
        <w:rPr>
          <w:rFonts w:ascii="Arial" w:hAnsi="Arial" w:cs="Arial"/>
        </w:rPr>
        <w:t>ych</w:t>
      </w:r>
      <w:r w:rsidR="00EC4701" w:rsidRPr="00EC4701">
        <w:rPr>
          <w:rFonts w:ascii="Arial" w:hAnsi="Arial" w:cs="Arial"/>
        </w:rPr>
        <w:t xml:space="preserve">. Jednocześnie </w:t>
      </w:r>
      <w:r w:rsidR="00EC4701" w:rsidRPr="00EC4701">
        <w:rPr>
          <w:rFonts w:ascii="Arial" w:hAnsi="Arial" w:cs="Arial"/>
          <w:color w:val="000000"/>
        </w:rPr>
        <w:t>Wykonawca winien stosować się do zakazów określonych</w:t>
      </w:r>
      <w:r w:rsidR="00005CB6">
        <w:rPr>
          <w:rFonts w:ascii="Arial" w:hAnsi="Arial" w:cs="Arial"/>
          <w:color w:val="000000"/>
        </w:rPr>
        <w:br/>
      </w:r>
      <w:r w:rsidR="00EC4701" w:rsidRPr="00EC4701">
        <w:rPr>
          <w:rFonts w:ascii="Arial" w:hAnsi="Arial" w:cs="Arial"/>
          <w:color w:val="000000"/>
        </w:rPr>
        <w:t>w Rozporządzeniu Ministra Obrony Narodowej z dnia 27 marca 2025 r. w sprawie trybu oraz terminów wydawania zezwoleń na fotografowanie, filmowanie lub utrwalanie w inny sposób obrazu lub wizerunku obiektów, osób lub ruchomości.</w:t>
      </w:r>
    </w:p>
    <w:p w14:paraId="5FAA4E65" w14:textId="00B97EC7" w:rsidR="00A32CDB" w:rsidRDefault="00477210" w:rsidP="008C4C46">
      <w:pPr>
        <w:pStyle w:val="Tekstpodstawowy"/>
        <w:widowControl w:val="0"/>
        <w:numPr>
          <w:ilvl w:val="0"/>
          <w:numId w:val="1"/>
        </w:numPr>
        <w:tabs>
          <w:tab w:val="left" w:pos="426"/>
        </w:tabs>
        <w:spacing w:after="0"/>
        <w:ind w:left="284" w:hanging="284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 xml:space="preserve">Wykonawca zatrudniający obcokrajowców ma obowiązek uzyskania pozytywnej opinii SKW dotyczącej wstępu cudzoziemców na teren </w:t>
      </w:r>
      <w:r w:rsidR="000E676A">
        <w:rPr>
          <w:rFonts w:ascii="Arial" w:hAnsi="Arial" w:cs="Arial"/>
        </w:rPr>
        <w:t xml:space="preserve">chroniony, zgodnie </w:t>
      </w:r>
      <w:r w:rsidR="000E676A">
        <w:rPr>
          <w:rFonts w:ascii="Arial" w:hAnsi="Arial" w:cs="Arial"/>
        </w:rPr>
        <w:br/>
        <w:t>z Decyzją 107</w:t>
      </w:r>
      <w:r w:rsidRPr="00EA53C0">
        <w:rPr>
          <w:rFonts w:ascii="Arial" w:hAnsi="Arial" w:cs="Arial"/>
        </w:rPr>
        <w:t>/MON Min</w:t>
      </w:r>
      <w:r w:rsidR="000E676A">
        <w:rPr>
          <w:rFonts w:ascii="Arial" w:hAnsi="Arial" w:cs="Arial"/>
        </w:rPr>
        <w:t>istra Obrony Narodowej z dnia 18 sierpnia 2021</w:t>
      </w:r>
      <w:r w:rsidRPr="00EA53C0">
        <w:rPr>
          <w:rFonts w:ascii="Arial" w:hAnsi="Arial" w:cs="Arial"/>
        </w:rPr>
        <w:t xml:space="preserve"> roku </w:t>
      </w:r>
      <w:r w:rsidRPr="00EA53C0">
        <w:rPr>
          <w:rFonts w:ascii="Arial" w:hAnsi="Arial" w:cs="Arial"/>
        </w:rPr>
        <w:br/>
        <w:t>w sprawie organizowania współpracy międzynarodowej w resorcie obrony narodowej</w:t>
      </w:r>
      <w:r w:rsidR="00361B84">
        <w:rPr>
          <w:rFonts w:ascii="Arial" w:hAnsi="Arial" w:cs="Arial"/>
        </w:rPr>
        <w:t xml:space="preserve"> z </w:t>
      </w:r>
      <w:proofErr w:type="spellStart"/>
      <w:r w:rsidR="00361B84">
        <w:rPr>
          <w:rFonts w:ascii="Arial" w:hAnsi="Arial" w:cs="Arial"/>
        </w:rPr>
        <w:t>poźn</w:t>
      </w:r>
      <w:proofErr w:type="spellEnd"/>
      <w:r w:rsidR="00361B84">
        <w:rPr>
          <w:rFonts w:ascii="Arial" w:hAnsi="Arial" w:cs="Arial"/>
        </w:rPr>
        <w:t>. zm.</w:t>
      </w:r>
    </w:p>
    <w:p w14:paraId="272F053C" w14:textId="77777777" w:rsidR="008C4C46" w:rsidRDefault="008C4C46" w:rsidP="004B1A60">
      <w:pPr>
        <w:pStyle w:val="Tekstpodstawowy"/>
        <w:widowControl w:val="0"/>
        <w:tabs>
          <w:tab w:val="left" w:pos="426"/>
        </w:tabs>
        <w:spacing w:after="0"/>
        <w:jc w:val="both"/>
        <w:rPr>
          <w:rFonts w:ascii="Arial" w:hAnsi="Arial" w:cs="Arial"/>
        </w:rPr>
      </w:pPr>
    </w:p>
    <w:p w14:paraId="4CC4EF90" w14:textId="77777777" w:rsidR="00426418" w:rsidRDefault="00426418" w:rsidP="004B1A60">
      <w:pPr>
        <w:pStyle w:val="Tekstpodstawowy"/>
        <w:widowControl w:val="0"/>
        <w:tabs>
          <w:tab w:val="left" w:pos="426"/>
        </w:tabs>
        <w:spacing w:after="0"/>
        <w:jc w:val="both"/>
        <w:rPr>
          <w:rFonts w:ascii="Arial" w:hAnsi="Arial" w:cs="Arial"/>
        </w:rPr>
      </w:pPr>
    </w:p>
    <w:p w14:paraId="18874A8C" w14:textId="77777777" w:rsidR="00426418" w:rsidRDefault="00426418" w:rsidP="004B1A60">
      <w:pPr>
        <w:pStyle w:val="Tekstpodstawowy"/>
        <w:widowControl w:val="0"/>
        <w:tabs>
          <w:tab w:val="left" w:pos="426"/>
        </w:tabs>
        <w:spacing w:after="0"/>
        <w:jc w:val="both"/>
        <w:rPr>
          <w:rFonts w:ascii="Arial" w:hAnsi="Arial" w:cs="Arial"/>
        </w:rPr>
      </w:pPr>
    </w:p>
    <w:p w14:paraId="49AF52D7" w14:textId="77777777" w:rsidR="00426418" w:rsidRDefault="00426418" w:rsidP="004B1A60">
      <w:pPr>
        <w:pStyle w:val="Tekstpodstawowy"/>
        <w:widowControl w:val="0"/>
        <w:tabs>
          <w:tab w:val="left" w:pos="426"/>
        </w:tabs>
        <w:spacing w:after="0"/>
        <w:jc w:val="both"/>
        <w:rPr>
          <w:rFonts w:ascii="Arial" w:hAnsi="Arial" w:cs="Arial"/>
        </w:rPr>
      </w:pPr>
    </w:p>
    <w:p w14:paraId="3C33D325" w14:textId="77777777" w:rsidR="00426418" w:rsidRDefault="00426418" w:rsidP="004B1A60">
      <w:pPr>
        <w:pStyle w:val="Tekstpodstawowy"/>
        <w:widowControl w:val="0"/>
        <w:tabs>
          <w:tab w:val="left" w:pos="426"/>
        </w:tabs>
        <w:spacing w:after="0"/>
        <w:jc w:val="both"/>
        <w:rPr>
          <w:rFonts w:ascii="Arial" w:hAnsi="Arial" w:cs="Arial"/>
        </w:rPr>
      </w:pPr>
    </w:p>
    <w:p w14:paraId="281385B6" w14:textId="77777777" w:rsidR="00426418" w:rsidRDefault="00426418" w:rsidP="004B1A60">
      <w:pPr>
        <w:pStyle w:val="Tekstpodstawowy"/>
        <w:widowControl w:val="0"/>
        <w:tabs>
          <w:tab w:val="left" w:pos="426"/>
        </w:tabs>
        <w:spacing w:after="0"/>
        <w:jc w:val="both"/>
        <w:rPr>
          <w:rFonts w:ascii="Arial" w:hAnsi="Arial" w:cs="Arial"/>
        </w:rPr>
      </w:pPr>
    </w:p>
    <w:p w14:paraId="3763D87B" w14:textId="77777777" w:rsidR="008C4C46" w:rsidRPr="00F66BFA" w:rsidRDefault="008C4C46" w:rsidP="00F66BFA">
      <w:pPr>
        <w:pStyle w:val="Tekstpodstawowy"/>
        <w:widowControl w:val="0"/>
        <w:tabs>
          <w:tab w:val="left" w:pos="426"/>
        </w:tabs>
        <w:spacing w:after="0"/>
        <w:ind w:left="284"/>
        <w:jc w:val="both"/>
        <w:rPr>
          <w:rFonts w:ascii="Arial" w:hAnsi="Arial" w:cs="Arial"/>
        </w:rPr>
      </w:pPr>
    </w:p>
    <w:p w14:paraId="268DD6BE" w14:textId="77777777" w:rsidR="001F686F" w:rsidRDefault="003602B0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EA53C0">
        <w:rPr>
          <w:rFonts w:ascii="Arial" w:hAnsi="Arial" w:cs="Arial"/>
          <w:b/>
          <w:sz w:val="24"/>
          <w:szCs w:val="24"/>
        </w:rPr>
        <w:lastRenderedPageBreak/>
        <w:t>§2</w:t>
      </w:r>
      <w:r w:rsidR="00A5587A">
        <w:rPr>
          <w:rFonts w:ascii="Arial" w:hAnsi="Arial" w:cs="Arial"/>
          <w:b/>
          <w:sz w:val="24"/>
          <w:szCs w:val="24"/>
        </w:rPr>
        <w:t xml:space="preserve"> Obowiązki Stron</w:t>
      </w:r>
    </w:p>
    <w:p w14:paraId="5378BBCD" w14:textId="77777777" w:rsidR="00005CB6" w:rsidRDefault="00005CB6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2A74064D" w14:textId="77777777" w:rsidR="007806C9" w:rsidRPr="00EA53C0" w:rsidRDefault="007806C9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40227231" w14:textId="77777777" w:rsidR="003602B0" w:rsidRDefault="003602B0" w:rsidP="0078448F">
      <w:pPr>
        <w:pStyle w:val="Akapitzlist"/>
        <w:numPr>
          <w:ilvl w:val="0"/>
          <w:numId w:val="2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53C0">
        <w:rPr>
          <w:rFonts w:ascii="Arial" w:hAnsi="Arial" w:cs="Arial"/>
          <w:sz w:val="24"/>
          <w:szCs w:val="24"/>
        </w:rPr>
        <w:t>Obowiązki Wykonawcy:</w:t>
      </w:r>
    </w:p>
    <w:p w14:paraId="0483A0D0" w14:textId="29094DB0" w:rsidR="009F1712" w:rsidRPr="001B7026" w:rsidRDefault="00015D75" w:rsidP="001B7026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9F1712">
        <w:rPr>
          <w:rFonts w:ascii="Arial" w:hAnsi="Arial" w:cs="Arial"/>
          <w:sz w:val="24"/>
          <w:szCs w:val="24"/>
        </w:rPr>
        <w:t>ystąpi</w:t>
      </w:r>
      <w:r>
        <w:rPr>
          <w:rFonts w:ascii="Arial" w:hAnsi="Arial" w:cs="Arial"/>
          <w:sz w:val="24"/>
          <w:szCs w:val="24"/>
        </w:rPr>
        <w:t>enie</w:t>
      </w:r>
      <w:r w:rsidR="009F1712">
        <w:rPr>
          <w:rFonts w:ascii="Arial" w:hAnsi="Arial" w:cs="Arial"/>
          <w:sz w:val="24"/>
          <w:szCs w:val="24"/>
        </w:rPr>
        <w:t xml:space="preserve"> do Zamawiającego z wykazem osób  na wejście/ wjazd </w:t>
      </w:r>
      <w:r w:rsidR="001B7026">
        <w:rPr>
          <w:rFonts w:ascii="Arial" w:hAnsi="Arial" w:cs="Arial"/>
          <w:sz w:val="24"/>
          <w:szCs w:val="24"/>
        </w:rPr>
        <w:br/>
      </w:r>
      <w:r w:rsidR="009F1712" w:rsidRPr="001B7026">
        <w:rPr>
          <w:rFonts w:ascii="Arial" w:hAnsi="Arial" w:cs="Arial"/>
          <w:sz w:val="24"/>
          <w:szCs w:val="24"/>
        </w:rPr>
        <w:t xml:space="preserve">na teren </w:t>
      </w:r>
      <w:r w:rsidR="00EC4701" w:rsidRPr="001B7026">
        <w:rPr>
          <w:rFonts w:ascii="Arial" w:hAnsi="Arial" w:cs="Arial"/>
          <w:sz w:val="24"/>
          <w:szCs w:val="24"/>
        </w:rPr>
        <w:t xml:space="preserve">Portu Wojennego Hel – Zachód </w:t>
      </w:r>
      <w:r w:rsidR="009F1712" w:rsidRPr="001B7026">
        <w:rPr>
          <w:rFonts w:ascii="Arial" w:hAnsi="Arial" w:cs="Arial"/>
          <w:sz w:val="24"/>
          <w:szCs w:val="24"/>
        </w:rPr>
        <w:t>Komendy zgodnie ze wzorem znajdującym się na stronie internetowej KPW Gdynia.</w:t>
      </w:r>
    </w:p>
    <w:p w14:paraId="17685F19" w14:textId="219A9E84" w:rsidR="00B763A2" w:rsidRPr="00B763A2" w:rsidRDefault="00015D75" w:rsidP="00A35FBF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poprzedzenie k</w:t>
      </w:r>
      <w:r w:rsidR="00B763A2" w:rsidRPr="00B763A2">
        <w:rPr>
          <w:rFonts w:ascii="Arial" w:hAnsi="Arial" w:cs="Arial"/>
          <w:sz w:val="24"/>
          <w:szCs w:val="24"/>
        </w:rPr>
        <w:t>ontrol</w:t>
      </w:r>
      <w:r>
        <w:rPr>
          <w:rFonts w:ascii="Arial" w:hAnsi="Arial" w:cs="Arial"/>
          <w:sz w:val="24"/>
          <w:szCs w:val="24"/>
        </w:rPr>
        <w:t>i</w:t>
      </w:r>
      <w:r w:rsidR="00B763A2" w:rsidRPr="00B763A2">
        <w:rPr>
          <w:rFonts w:ascii="Arial" w:hAnsi="Arial" w:cs="Arial"/>
          <w:sz w:val="24"/>
          <w:szCs w:val="24"/>
        </w:rPr>
        <w:t xml:space="preserve"> okresow</w:t>
      </w:r>
      <w:r>
        <w:rPr>
          <w:rFonts w:ascii="Arial" w:hAnsi="Arial" w:cs="Arial"/>
          <w:sz w:val="24"/>
          <w:szCs w:val="24"/>
        </w:rPr>
        <w:t>ej</w:t>
      </w:r>
      <w:r w:rsidR="00B763A2" w:rsidRPr="00B763A2">
        <w:rPr>
          <w:rFonts w:ascii="Arial" w:hAnsi="Arial" w:cs="Arial"/>
          <w:sz w:val="24"/>
          <w:szCs w:val="24"/>
        </w:rPr>
        <w:t xml:space="preserve">, o której mowa w art. 62 ust. 1 pkt 2 ustawy, czynnościami wymienionymi w § </w:t>
      </w:r>
      <w:r w:rsidR="00E0613F">
        <w:rPr>
          <w:rFonts w:ascii="Arial" w:hAnsi="Arial" w:cs="Arial"/>
          <w:sz w:val="24"/>
          <w:szCs w:val="24"/>
        </w:rPr>
        <w:t>64</w:t>
      </w:r>
      <w:r w:rsidR="00B763A2" w:rsidRPr="00B763A2">
        <w:rPr>
          <w:rFonts w:ascii="Arial" w:hAnsi="Arial" w:cs="Arial"/>
          <w:sz w:val="24"/>
          <w:szCs w:val="24"/>
        </w:rPr>
        <w:t xml:space="preserve"> pkt </w:t>
      </w:r>
      <w:r w:rsidR="00E0613F">
        <w:rPr>
          <w:rFonts w:ascii="Arial" w:hAnsi="Arial" w:cs="Arial"/>
          <w:sz w:val="24"/>
          <w:szCs w:val="24"/>
        </w:rPr>
        <w:t>2</w:t>
      </w:r>
      <w:r w:rsidR="00B763A2" w:rsidRPr="00B763A2">
        <w:rPr>
          <w:rFonts w:ascii="Arial" w:hAnsi="Arial" w:cs="Arial"/>
          <w:sz w:val="24"/>
          <w:szCs w:val="24"/>
        </w:rPr>
        <w:t xml:space="preserve"> „rozporządzenia </w:t>
      </w:r>
      <w:proofErr w:type="spellStart"/>
      <w:r w:rsidR="00B763A2" w:rsidRPr="00B763A2">
        <w:rPr>
          <w:rFonts w:ascii="Arial" w:hAnsi="Arial" w:cs="Arial"/>
          <w:sz w:val="24"/>
          <w:szCs w:val="24"/>
        </w:rPr>
        <w:t>WTUiKMBH</w:t>
      </w:r>
      <w:proofErr w:type="spellEnd"/>
      <w:r w:rsidR="00B763A2" w:rsidRPr="00B763A2">
        <w:rPr>
          <w:rFonts w:ascii="Arial" w:hAnsi="Arial" w:cs="Arial"/>
          <w:sz w:val="24"/>
          <w:szCs w:val="24"/>
        </w:rPr>
        <w:t>”.</w:t>
      </w:r>
    </w:p>
    <w:p w14:paraId="1A1503CC" w14:textId="73C4A8A2" w:rsidR="00A62C39" w:rsidRPr="009F1712" w:rsidRDefault="00015D75" w:rsidP="00A35FBF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F1712" w:rsidRPr="009F1712">
        <w:rPr>
          <w:rFonts w:ascii="Arial" w:hAnsi="Arial" w:cs="Arial"/>
          <w:sz w:val="24"/>
          <w:szCs w:val="24"/>
        </w:rPr>
        <w:t>rzeprowadzenie prac</w:t>
      </w:r>
      <w:r w:rsidR="009F1712">
        <w:rPr>
          <w:rFonts w:ascii="Arial" w:hAnsi="Arial" w:cs="Arial"/>
          <w:sz w:val="24"/>
          <w:szCs w:val="24"/>
        </w:rPr>
        <w:t xml:space="preserve"> w dni robocze</w:t>
      </w:r>
      <w:r w:rsidR="009F1712" w:rsidRPr="009F1712">
        <w:rPr>
          <w:rFonts w:ascii="Arial" w:hAnsi="Arial" w:cs="Arial"/>
          <w:sz w:val="24"/>
          <w:szCs w:val="24"/>
        </w:rPr>
        <w:t xml:space="preserve"> podczas obowiązujących godzin pracy, tzn.: od 0</w:t>
      </w:r>
      <w:r w:rsidR="009F1712">
        <w:rPr>
          <w:rFonts w:ascii="Arial" w:hAnsi="Arial" w:cs="Arial"/>
          <w:sz w:val="24"/>
          <w:szCs w:val="24"/>
        </w:rPr>
        <w:t>7</w:t>
      </w:r>
      <w:r w:rsidR="009F1712" w:rsidRPr="009F1712">
        <w:rPr>
          <w:rFonts w:ascii="Arial" w:hAnsi="Arial" w:cs="Arial"/>
          <w:sz w:val="24"/>
          <w:szCs w:val="24"/>
        </w:rPr>
        <w:t>.0</w:t>
      </w:r>
      <w:r w:rsidR="009F1712">
        <w:rPr>
          <w:rFonts w:ascii="Arial" w:hAnsi="Arial" w:cs="Arial"/>
          <w:sz w:val="24"/>
          <w:szCs w:val="24"/>
        </w:rPr>
        <w:t>0 do 15</w:t>
      </w:r>
      <w:r w:rsidR="009F1712" w:rsidRPr="009F1712">
        <w:rPr>
          <w:rFonts w:ascii="Arial" w:hAnsi="Arial" w:cs="Arial"/>
          <w:sz w:val="24"/>
          <w:szCs w:val="24"/>
        </w:rPr>
        <w:t>.00, a w koniecznych przypadkach w godzinach uzgodnionych z Użytkownikiem lub Administratorem</w:t>
      </w:r>
      <w:r w:rsidR="009F1712">
        <w:rPr>
          <w:rFonts w:ascii="Arial" w:hAnsi="Arial" w:cs="Arial"/>
          <w:sz w:val="24"/>
          <w:szCs w:val="24"/>
        </w:rPr>
        <w:t>.</w:t>
      </w:r>
    </w:p>
    <w:p w14:paraId="333F680D" w14:textId="7D3BA810" w:rsidR="00B763A2" w:rsidRPr="00B763A2" w:rsidRDefault="00B763A2" w:rsidP="00A35FBF">
      <w:pPr>
        <w:pStyle w:val="Tekstpodstawowy"/>
        <w:numPr>
          <w:ilvl w:val="0"/>
          <w:numId w:val="29"/>
        </w:numPr>
        <w:tabs>
          <w:tab w:val="left" w:pos="851"/>
          <w:tab w:val="left" w:pos="1100"/>
        </w:tabs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przekazanie</w:t>
      </w:r>
      <w:r w:rsidR="00E0619E">
        <w:rPr>
          <w:rFonts w:ascii="Arial" w:hAnsi="Arial" w:cs="Arial"/>
        </w:rPr>
        <w:t xml:space="preserve"> Zamawiającemu wytworzon</w:t>
      </w:r>
      <w:r w:rsidR="00015D75">
        <w:rPr>
          <w:rFonts w:ascii="Arial" w:hAnsi="Arial" w:cs="Arial"/>
        </w:rPr>
        <w:t>ych</w:t>
      </w:r>
      <w:r w:rsidRPr="00B763A2">
        <w:rPr>
          <w:rFonts w:ascii="Arial" w:hAnsi="Arial" w:cs="Arial"/>
        </w:rPr>
        <w:t xml:space="preserve"> </w:t>
      </w:r>
      <w:r w:rsidR="00E0619E">
        <w:rPr>
          <w:rFonts w:ascii="Arial" w:hAnsi="Arial" w:cs="Arial"/>
        </w:rPr>
        <w:t>protokoł</w:t>
      </w:r>
      <w:r w:rsidR="00015D75">
        <w:rPr>
          <w:rFonts w:ascii="Arial" w:hAnsi="Arial" w:cs="Arial"/>
        </w:rPr>
        <w:t>ów</w:t>
      </w:r>
      <w:r w:rsidR="00E0619E">
        <w:rPr>
          <w:rFonts w:ascii="Arial" w:hAnsi="Arial" w:cs="Arial"/>
        </w:rPr>
        <w:t xml:space="preserve"> kontroli okresowej</w:t>
      </w:r>
      <w:r w:rsidR="00015D75">
        <w:rPr>
          <w:rFonts w:ascii="Arial" w:hAnsi="Arial" w:cs="Arial"/>
        </w:rPr>
        <w:t>, oddzielnie dla każdego z kontrolowanych obiektów lub budowli</w:t>
      </w:r>
      <w:r>
        <w:rPr>
          <w:rFonts w:ascii="Arial" w:hAnsi="Arial" w:cs="Arial"/>
        </w:rPr>
        <w:t xml:space="preserve">; </w:t>
      </w:r>
    </w:p>
    <w:p w14:paraId="22878461" w14:textId="77777777" w:rsidR="00B763A2" w:rsidRPr="00B763A2" w:rsidRDefault="00B763A2" w:rsidP="00A35FBF">
      <w:pPr>
        <w:pStyle w:val="Tekstpodstawowy"/>
        <w:numPr>
          <w:ilvl w:val="0"/>
          <w:numId w:val="29"/>
        </w:numPr>
        <w:spacing w:after="0"/>
        <w:jc w:val="both"/>
        <w:rPr>
          <w:rFonts w:ascii="Arial" w:hAnsi="Arial" w:cs="Arial"/>
        </w:rPr>
      </w:pPr>
      <w:r w:rsidRPr="00B763A2">
        <w:rPr>
          <w:rFonts w:ascii="Arial" w:hAnsi="Arial" w:cs="Arial"/>
        </w:rPr>
        <w:t xml:space="preserve">usunięcie wskazanych przez Zamawiającego błędów, braków i wad uniemożliwiających odbiór zleconych prac w terminie do 7 dni roboczych </w:t>
      </w:r>
      <w:r w:rsidRPr="00B763A2">
        <w:rPr>
          <w:rFonts w:ascii="Arial" w:hAnsi="Arial" w:cs="Arial"/>
        </w:rPr>
        <w:br/>
        <w:t>od uzyskania opinii Zamawiającego;</w:t>
      </w:r>
    </w:p>
    <w:p w14:paraId="43EE45EB" w14:textId="77777777" w:rsidR="00B763A2" w:rsidRDefault="00B763A2" w:rsidP="00A35FBF">
      <w:pPr>
        <w:pStyle w:val="NormalnyWeb"/>
        <w:numPr>
          <w:ilvl w:val="0"/>
          <w:numId w:val="29"/>
        </w:numPr>
        <w:tabs>
          <w:tab w:val="left" w:pos="851"/>
        </w:tabs>
        <w:spacing w:before="0" w:after="0"/>
        <w:jc w:val="both"/>
        <w:rPr>
          <w:rFonts w:ascii="Arial" w:hAnsi="Arial" w:cs="Arial"/>
        </w:rPr>
      </w:pPr>
      <w:r w:rsidRPr="00B763A2">
        <w:rPr>
          <w:rFonts w:ascii="Arial" w:hAnsi="Arial" w:cs="Arial"/>
        </w:rPr>
        <w:t>wykonanie przedmiotu umowy przez pracowników o kwalifikacjach zawodowych, doświadczeniu i wykształceniu niezbędnym do wykonania zamówienia;</w:t>
      </w:r>
    </w:p>
    <w:p w14:paraId="26FD298E" w14:textId="77777777" w:rsidR="00970BBC" w:rsidRDefault="00970BBC" w:rsidP="00A35FBF">
      <w:pPr>
        <w:pStyle w:val="NormalnyWeb"/>
        <w:numPr>
          <w:ilvl w:val="0"/>
          <w:numId w:val="29"/>
        </w:numPr>
        <w:tabs>
          <w:tab w:val="left" w:pos="851"/>
        </w:tabs>
        <w:spacing w:before="0" w:after="0"/>
        <w:jc w:val="both"/>
        <w:rPr>
          <w:rFonts w:ascii="Arial" w:hAnsi="Arial" w:cs="Arial"/>
        </w:rPr>
      </w:pPr>
      <w:r w:rsidRPr="00A9301C">
        <w:rPr>
          <w:rFonts w:ascii="Arial" w:hAnsi="Arial" w:cs="Arial"/>
        </w:rPr>
        <w:t xml:space="preserve">złożenie oświadczenia, że zlecone prace zostały wykonane zgodnie z umową oraz z obowiązującymi przepisami i normami a także, że zostały wykonane </w:t>
      </w:r>
      <w:r w:rsidR="00EA53C0" w:rsidRPr="00A9301C">
        <w:rPr>
          <w:rFonts w:ascii="Arial" w:hAnsi="Arial" w:cs="Arial"/>
        </w:rPr>
        <w:br/>
      </w:r>
      <w:r w:rsidRPr="00A9301C">
        <w:rPr>
          <w:rFonts w:ascii="Arial" w:hAnsi="Arial" w:cs="Arial"/>
        </w:rPr>
        <w:t>w stanie kompletnym z punktu widzenia celu, któremu mają służyć;</w:t>
      </w:r>
    </w:p>
    <w:p w14:paraId="592FF69D" w14:textId="77777777" w:rsidR="00AC20E6" w:rsidRDefault="00AC20E6" w:rsidP="00A35FBF">
      <w:pPr>
        <w:pStyle w:val="NormalnyWeb"/>
        <w:numPr>
          <w:ilvl w:val="0"/>
          <w:numId w:val="29"/>
        </w:numPr>
        <w:tabs>
          <w:tab w:val="left" w:pos="851"/>
        </w:tabs>
        <w:spacing w:before="0" w:after="0"/>
        <w:jc w:val="both"/>
        <w:rPr>
          <w:rFonts w:ascii="Arial" w:hAnsi="Arial" w:cs="Arial"/>
        </w:rPr>
      </w:pPr>
      <w:r w:rsidRPr="00A9301C">
        <w:rPr>
          <w:rFonts w:ascii="Arial" w:hAnsi="Arial" w:cs="Arial"/>
        </w:rPr>
        <w:t>wykonanie przed</w:t>
      </w:r>
      <w:r w:rsidR="00722BD5" w:rsidRPr="00A9301C">
        <w:rPr>
          <w:rFonts w:ascii="Arial" w:hAnsi="Arial" w:cs="Arial"/>
        </w:rPr>
        <w:t>miotu umowy zgodnie z przedmiotem zamówienia</w:t>
      </w:r>
      <w:r w:rsidRPr="00A9301C">
        <w:rPr>
          <w:rFonts w:ascii="Arial" w:hAnsi="Arial" w:cs="Arial"/>
        </w:rPr>
        <w:t xml:space="preserve"> Zamawiającego, zasadami współczesnej wiedzy technicznej oraz obowiązującymi w tym za</w:t>
      </w:r>
      <w:r w:rsidR="0078448F" w:rsidRPr="00A9301C">
        <w:rPr>
          <w:rFonts w:ascii="Arial" w:hAnsi="Arial" w:cs="Arial"/>
        </w:rPr>
        <w:t>kresie przepisami i normatywami;</w:t>
      </w:r>
    </w:p>
    <w:p w14:paraId="26A00695" w14:textId="7902B898" w:rsidR="00E0613F" w:rsidRPr="00E0613F" w:rsidRDefault="00E0613F" w:rsidP="00E0613F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>przedłoż</w:t>
      </w:r>
      <w:r>
        <w:rPr>
          <w:rFonts w:ascii="Arial" w:hAnsi="Arial" w:cs="Arial"/>
          <w:sz w:val="24"/>
          <w:szCs w:val="24"/>
        </w:rPr>
        <w:t>enie</w:t>
      </w:r>
      <w:r w:rsidRPr="00FB6730">
        <w:rPr>
          <w:rFonts w:ascii="Arial" w:hAnsi="Arial" w:cs="Arial"/>
          <w:sz w:val="24"/>
          <w:szCs w:val="24"/>
        </w:rPr>
        <w:t xml:space="preserve"> do Zamawiającego protok</w:t>
      </w:r>
      <w:r>
        <w:rPr>
          <w:rFonts w:ascii="Arial" w:hAnsi="Arial" w:cs="Arial"/>
          <w:sz w:val="24"/>
          <w:szCs w:val="24"/>
        </w:rPr>
        <w:t>o</w:t>
      </w:r>
      <w:r w:rsidRPr="00FB6730">
        <w:rPr>
          <w:rFonts w:ascii="Arial" w:hAnsi="Arial" w:cs="Arial"/>
          <w:sz w:val="24"/>
          <w:szCs w:val="24"/>
        </w:rPr>
        <w:t>ł</w:t>
      </w:r>
      <w:r>
        <w:rPr>
          <w:rFonts w:ascii="Arial" w:hAnsi="Arial" w:cs="Arial"/>
          <w:sz w:val="24"/>
          <w:szCs w:val="24"/>
        </w:rPr>
        <w:t>u</w:t>
      </w:r>
      <w:r w:rsidRPr="00FB6730">
        <w:rPr>
          <w:rFonts w:ascii="Arial" w:hAnsi="Arial" w:cs="Arial"/>
          <w:sz w:val="24"/>
          <w:szCs w:val="24"/>
        </w:rPr>
        <w:t xml:space="preserve"> zdawczo-odbiorcz</w:t>
      </w:r>
      <w:r>
        <w:rPr>
          <w:rFonts w:ascii="Arial" w:hAnsi="Arial" w:cs="Arial"/>
          <w:sz w:val="24"/>
          <w:szCs w:val="24"/>
        </w:rPr>
        <w:t xml:space="preserve">ego; </w:t>
      </w:r>
    </w:p>
    <w:p w14:paraId="2014D08F" w14:textId="77777777" w:rsidR="000B31F8" w:rsidRPr="00491674" w:rsidRDefault="00AC20E6" w:rsidP="00491674">
      <w:pPr>
        <w:pStyle w:val="NormalnyWeb"/>
        <w:numPr>
          <w:ilvl w:val="0"/>
          <w:numId w:val="29"/>
        </w:numPr>
        <w:tabs>
          <w:tab w:val="left" w:pos="851"/>
        </w:tabs>
        <w:spacing w:before="0" w:after="0"/>
        <w:jc w:val="both"/>
        <w:rPr>
          <w:rFonts w:ascii="Arial" w:hAnsi="Arial" w:cs="Arial"/>
        </w:rPr>
      </w:pPr>
      <w:r w:rsidRPr="00491674">
        <w:rPr>
          <w:rFonts w:ascii="Arial" w:hAnsi="Arial" w:cs="Arial"/>
        </w:rPr>
        <w:t>wystawienie faktur</w:t>
      </w:r>
      <w:r w:rsidR="00A9301C" w:rsidRPr="00491674">
        <w:rPr>
          <w:rFonts w:ascii="Arial" w:hAnsi="Arial" w:cs="Arial"/>
        </w:rPr>
        <w:t>y</w:t>
      </w:r>
      <w:r w:rsidRPr="00491674">
        <w:rPr>
          <w:rFonts w:ascii="Arial" w:hAnsi="Arial" w:cs="Arial"/>
        </w:rPr>
        <w:t xml:space="preserve"> za wykonane prace z zastosowaniem cen</w:t>
      </w:r>
      <w:r w:rsidR="00A9301C" w:rsidRPr="00491674">
        <w:rPr>
          <w:rFonts w:ascii="Arial" w:hAnsi="Arial" w:cs="Arial"/>
        </w:rPr>
        <w:t>y określonej</w:t>
      </w:r>
      <w:r w:rsidRPr="00491674">
        <w:rPr>
          <w:rFonts w:ascii="Arial" w:hAnsi="Arial" w:cs="Arial"/>
        </w:rPr>
        <w:t xml:space="preserve"> </w:t>
      </w:r>
      <w:r w:rsidRPr="00491674">
        <w:rPr>
          <w:rFonts w:ascii="Arial" w:hAnsi="Arial" w:cs="Arial"/>
        </w:rPr>
        <w:br/>
        <w:t xml:space="preserve">w </w:t>
      </w:r>
      <w:r w:rsidR="00A9301C" w:rsidRPr="00491674">
        <w:rPr>
          <w:rFonts w:ascii="Arial" w:hAnsi="Arial" w:cs="Arial"/>
          <w:i/>
        </w:rPr>
        <w:t>Formularzu ofertowym</w:t>
      </w:r>
      <w:r w:rsidRPr="00491674">
        <w:rPr>
          <w:rFonts w:ascii="Arial" w:hAnsi="Arial" w:cs="Arial"/>
        </w:rPr>
        <w:t xml:space="preserve">, stanowiącym </w:t>
      </w:r>
      <w:r w:rsidR="009F1712" w:rsidRPr="00491674">
        <w:rPr>
          <w:rFonts w:ascii="Arial" w:hAnsi="Arial" w:cs="Arial"/>
          <w:b/>
        </w:rPr>
        <w:t>Z</w:t>
      </w:r>
      <w:r w:rsidR="00A9301C" w:rsidRPr="00491674">
        <w:rPr>
          <w:rFonts w:ascii="Arial" w:hAnsi="Arial" w:cs="Arial"/>
          <w:b/>
        </w:rPr>
        <w:t>ałącznik nr 1</w:t>
      </w:r>
      <w:r w:rsidR="00FB6B7D" w:rsidRPr="00491674">
        <w:rPr>
          <w:rFonts w:ascii="Arial" w:hAnsi="Arial" w:cs="Arial"/>
        </w:rPr>
        <w:t xml:space="preserve"> do umowy.</w:t>
      </w:r>
    </w:p>
    <w:p w14:paraId="5991CA86" w14:textId="77777777" w:rsidR="00CA2404" w:rsidRPr="00C003F2" w:rsidRDefault="00CA2404" w:rsidP="00CA2404">
      <w:pPr>
        <w:pStyle w:val="NormalnyWeb"/>
        <w:tabs>
          <w:tab w:val="left" w:pos="851"/>
        </w:tabs>
        <w:spacing w:before="0" w:after="0"/>
        <w:jc w:val="both"/>
        <w:rPr>
          <w:rFonts w:ascii="Arial" w:hAnsi="Arial" w:cs="Arial"/>
        </w:rPr>
      </w:pPr>
    </w:p>
    <w:p w14:paraId="491368F2" w14:textId="77777777" w:rsidR="00175A9B" w:rsidRPr="00EA53C0" w:rsidRDefault="00175A9B" w:rsidP="0078448F">
      <w:pPr>
        <w:pStyle w:val="Akapitzlist"/>
        <w:numPr>
          <w:ilvl w:val="0"/>
          <w:numId w:val="6"/>
        </w:numPr>
        <w:suppressAutoHyphens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EA53C0">
        <w:rPr>
          <w:rFonts w:ascii="Arial" w:hAnsi="Arial" w:cs="Arial"/>
          <w:sz w:val="24"/>
          <w:szCs w:val="24"/>
        </w:rPr>
        <w:t>Obowiązki Zamawiającego:</w:t>
      </w:r>
    </w:p>
    <w:p w14:paraId="08ADE5D5" w14:textId="77777777" w:rsidR="00970BBC" w:rsidRPr="00EA53C0" w:rsidRDefault="00970BBC" w:rsidP="00A35FBF">
      <w:pPr>
        <w:pStyle w:val="NormalnyWeb"/>
        <w:numPr>
          <w:ilvl w:val="0"/>
          <w:numId w:val="22"/>
        </w:numPr>
        <w:spacing w:before="0" w:after="0"/>
        <w:jc w:val="both"/>
        <w:rPr>
          <w:rFonts w:ascii="Arial" w:hAnsi="Arial" w:cs="Arial"/>
        </w:rPr>
      </w:pPr>
      <w:r w:rsidRPr="00EA53C0">
        <w:rPr>
          <w:rFonts w:ascii="Arial" w:hAnsi="Arial" w:cs="Arial"/>
        </w:rPr>
        <w:t>wy</w:t>
      </w:r>
      <w:r w:rsidR="009F5598">
        <w:rPr>
          <w:rFonts w:ascii="Arial" w:hAnsi="Arial" w:cs="Arial"/>
        </w:rPr>
        <w:t xml:space="preserve">stąpienie do dowódcy jednostki </w:t>
      </w:r>
      <w:r w:rsidRPr="00EA53C0">
        <w:rPr>
          <w:rFonts w:ascii="Arial" w:hAnsi="Arial" w:cs="Arial"/>
        </w:rPr>
        <w:t xml:space="preserve">celem umożliwienia Wykonawcy wstępu </w:t>
      </w:r>
      <w:r w:rsidR="000103D6">
        <w:rPr>
          <w:rFonts w:ascii="Arial" w:hAnsi="Arial" w:cs="Arial"/>
        </w:rPr>
        <w:br/>
      </w:r>
      <w:r w:rsidRPr="00EA53C0">
        <w:rPr>
          <w:rFonts w:ascii="Arial" w:hAnsi="Arial" w:cs="Arial"/>
        </w:rPr>
        <w:t>na teren kompleksu wojskowego,</w:t>
      </w:r>
      <w:r w:rsidR="006D0C78">
        <w:rPr>
          <w:rFonts w:ascii="Arial" w:hAnsi="Arial" w:cs="Arial"/>
        </w:rPr>
        <w:t xml:space="preserve"> realizacji przedmiotu umowy </w:t>
      </w:r>
      <w:r w:rsidRPr="00EA53C0">
        <w:rPr>
          <w:rFonts w:ascii="Arial" w:hAnsi="Arial" w:cs="Arial"/>
        </w:rPr>
        <w:t>;</w:t>
      </w:r>
    </w:p>
    <w:p w14:paraId="1256CEA9" w14:textId="77777777" w:rsidR="00970BBC" w:rsidRDefault="00D03D73" w:rsidP="00A35FBF">
      <w:pPr>
        <w:pStyle w:val="NormalnyWeb"/>
        <w:numPr>
          <w:ilvl w:val="0"/>
          <w:numId w:val="22"/>
        </w:numPr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zaopiniowanie protokołu kontroli okresowej</w:t>
      </w:r>
      <w:r w:rsidR="00970BBC" w:rsidRPr="00EA53C0">
        <w:rPr>
          <w:rFonts w:ascii="Arial" w:hAnsi="Arial" w:cs="Arial"/>
        </w:rPr>
        <w:t>, o kt</w:t>
      </w:r>
      <w:r>
        <w:rPr>
          <w:rFonts w:ascii="Arial" w:hAnsi="Arial" w:cs="Arial"/>
        </w:rPr>
        <w:t>órym</w:t>
      </w:r>
      <w:r w:rsidR="00EA53C0">
        <w:rPr>
          <w:rFonts w:ascii="Arial" w:hAnsi="Arial" w:cs="Arial"/>
        </w:rPr>
        <w:t xml:space="preserve"> mowa </w:t>
      </w:r>
      <w:r w:rsidR="00970BBC" w:rsidRPr="00CA2404">
        <w:rPr>
          <w:rFonts w:ascii="Arial" w:hAnsi="Arial" w:cs="Arial"/>
        </w:rPr>
        <w:t>w</w:t>
      </w:r>
      <w:r w:rsidR="000103D6" w:rsidRPr="00CA2404">
        <w:rPr>
          <w:rFonts w:ascii="Arial" w:hAnsi="Arial" w:cs="Arial"/>
        </w:rPr>
        <w:t xml:space="preserve"> §</w:t>
      </w:r>
      <w:r>
        <w:rPr>
          <w:rFonts w:ascii="Arial" w:hAnsi="Arial" w:cs="Arial"/>
        </w:rPr>
        <w:t>2 ust. 1 pkt 5</w:t>
      </w:r>
      <w:r w:rsidR="005B58F0" w:rsidRPr="00CA2404">
        <w:rPr>
          <w:rFonts w:ascii="Arial" w:hAnsi="Arial" w:cs="Arial"/>
        </w:rPr>
        <w:t xml:space="preserve"> </w:t>
      </w:r>
      <w:r w:rsidR="00970BBC" w:rsidRPr="00EA53C0">
        <w:rPr>
          <w:rFonts w:ascii="Arial" w:hAnsi="Arial" w:cs="Arial"/>
        </w:rPr>
        <w:t>umowy i określenie ewentualnych błędów, braków i wad uniemożliwiających odbiór wykonanych prac</w:t>
      </w:r>
      <w:r w:rsidR="00C20700">
        <w:rPr>
          <w:rFonts w:ascii="Arial" w:hAnsi="Arial" w:cs="Arial"/>
        </w:rPr>
        <w:t xml:space="preserve"> w terminie </w:t>
      </w:r>
      <w:r w:rsidR="005B58F0">
        <w:rPr>
          <w:rFonts w:ascii="Arial" w:hAnsi="Arial" w:cs="Arial"/>
        </w:rPr>
        <w:t xml:space="preserve">do </w:t>
      </w:r>
      <w:r w:rsidR="00E0619E">
        <w:rPr>
          <w:rFonts w:ascii="Arial" w:hAnsi="Arial" w:cs="Arial"/>
        </w:rPr>
        <w:t>5</w:t>
      </w:r>
      <w:r w:rsidR="00C20700" w:rsidRPr="008E5BC5">
        <w:rPr>
          <w:rFonts w:ascii="Arial" w:hAnsi="Arial" w:cs="Arial"/>
        </w:rPr>
        <w:t xml:space="preserve"> dni roboczych</w:t>
      </w:r>
      <w:r w:rsidR="00A74176">
        <w:rPr>
          <w:rFonts w:ascii="Arial" w:hAnsi="Arial" w:cs="Arial"/>
        </w:rPr>
        <w:t xml:space="preserve"> od jej otrzymania</w:t>
      </w:r>
      <w:r w:rsidR="00970BBC" w:rsidRPr="00EA53C0">
        <w:rPr>
          <w:rFonts w:ascii="Arial" w:hAnsi="Arial" w:cs="Arial"/>
        </w:rPr>
        <w:t>;</w:t>
      </w:r>
    </w:p>
    <w:p w14:paraId="17571061" w14:textId="7FE9BDEB" w:rsidR="00E0613F" w:rsidRPr="00E0613F" w:rsidRDefault="00E0613F" w:rsidP="00322A19">
      <w:pPr>
        <w:pStyle w:val="Akapitzlist"/>
        <w:numPr>
          <w:ilvl w:val="0"/>
          <w:numId w:val="6"/>
        </w:numPr>
        <w:spacing w:after="0" w:line="240" w:lineRule="auto"/>
        <w:ind w:hanging="862"/>
        <w:jc w:val="both"/>
        <w:rPr>
          <w:rFonts w:ascii="Arial" w:hAnsi="Arial" w:cs="Arial"/>
          <w:sz w:val="24"/>
          <w:szCs w:val="24"/>
        </w:rPr>
      </w:pPr>
      <w:r w:rsidRPr="00E0613F">
        <w:rPr>
          <w:rFonts w:ascii="Arial" w:hAnsi="Arial" w:cs="Arial"/>
          <w:sz w:val="24"/>
          <w:szCs w:val="24"/>
        </w:rPr>
        <w:t>Podstawą odbioru prac będzie:</w:t>
      </w:r>
    </w:p>
    <w:p w14:paraId="0C371697" w14:textId="256728E2" w:rsidR="00E0613F" w:rsidRPr="00E0613F" w:rsidRDefault="00E0613F" w:rsidP="00322A19">
      <w:pPr>
        <w:pStyle w:val="Akapitzlist"/>
        <w:numPr>
          <w:ilvl w:val="0"/>
          <w:numId w:val="36"/>
        </w:numPr>
        <w:spacing w:after="0" w:line="240" w:lineRule="auto"/>
        <w:ind w:left="851" w:hanging="567"/>
        <w:jc w:val="both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 xml:space="preserve">złożenie Zamawiającemu </w:t>
      </w:r>
      <w:r w:rsidR="00322A19">
        <w:rPr>
          <w:rFonts w:ascii="Arial" w:hAnsi="Arial" w:cs="Arial"/>
          <w:sz w:val="24"/>
          <w:szCs w:val="24"/>
        </w:rPr>
        <w:t>protokołów kontroli okresowych podpisanych</w:t>
      </w:r>
      <w:r w:rsidR="00322A19">
        <w:rPr>
          <w:rFonts w:ascii="Arial" w:hAnsi="Arial" w:cs="Arial"/>
          <w:sz w:val="24"/>
          <w:szCs w:val="24"/>
        </w:rPr>
        <w:br/>
        <w:t xml:space="preserve">w odpowiednim miejscu przez Administratora </w:t>
      </w:r>
      <w:r>
        <w:rPr>
          <w:rFonts w:ascii="Arial" w:hAnsi="Arial" w:cs="Arial"/>
          <w:sz w:val="24"/>
          <w:szCs w:val="24"/>
        </w:rPr>
        <w:t>-Komend</w:t>
      </w:r>
      <w:r w:rsidR="00322A19">
        <w:rPr>
          <w:rFonts w:ascii="Arial" w:hAnsi="Arial" w:cs="Arial"/>
          <w:sz w:val="24"/>
          <w:szCs w:val="24"/>
        </w:rPr>
        <w:t>ę</w:t>
      </w:r>
      <w:r>
        <w:rPr>
          <w:rFonts w:ascii="Arial" w:hAnsi="Arial" w:cs="Arial"/>
          <w:sz w:val="24"/>
          <w:szCs w:val="24"/>
        </w:rPr>
        <w:t xml:space="preserve"> Portu Wojennego </w:t>
      </w:r>
      <w:r w:rsidR="00322A19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 Gdyni</w:t>
      </w:r>
      <w:r w:rsidRPr="00FB6730">
        <w:rPr>
          <w:rFonts w:ascii="Arial" w:hAnsi="Arial" w:cs="Arial"/>
          <w:sz w:val="24"/>
          <w:szCs w:val="24"/>
        </w:rPr>
        <w:t>;</w:t>
      </w:r>
    </w:p>
    <w:p w14:paraId="386A637E" w14:textId="261D7C0A" w:rsidR="00E0613F" w:rsidRPr="00E75F0B" w:rsidRDefault="00E0613F" w:rsidP="00322A19">
      <w:pPr>
        <w:pStyle w:val="Akapitzlist"/>
        <w:numPr>
          <w:ilvl w:val="0"/>
          <w:numId w:val="36"/>
        </w:numPr>
        <w:spacing w:after="0" w:line="240" w:lineRule="auto"/>
        <w:ind w:left="851" w:hanging="567"/>
        <w:jc w:val="both"/>
        <w:rPr>
          <w:rFonts w:ascii="Arial" w:hAnsi="Arial" w:cs="Arial"/>
          <w:sz w:val="24"/>
          <w:szCs w:val="24"/>
        </w:rPr>
      </w:pPr>
      <w:r w:rsidRPr="00E75F0B">
        <w:rPr>
          <w:rFonts w:ascii="Arial" w:hAnsi="Arial" w:cs="Arial"/>
          <w:sz w:val="24"/>
          <w:szCs w:val="24"/>
        </w:rPr>
        <w:t>złożenie Zamawiające</w:t>
      </w:r>
      <w:r>
        <w:rPr>
          <w:rFonts w:ascii="Arial" w:hAnsi="Arial" w:cs="Arial"/>
          <w:sz w:val="24"/>
          <w:szCs w:val="24"/>
        </w:rPr>
        <w:t>mu</w:t>
      </w:r>
      <w:r w:rsidRPr="008C4C46">
        <w:rPr>
          <w:rFonts w:ascii="Arial" w:hAnsi="Arial" w:cs="Arial"/>
          <w:sz w:val="24"/>
          <w:szCs w:val="24"/>
        </w:rPr>
        <w:t xml:space="preserve"> dwóch egzemplarzy </w:t>
      </w:r>
      <w:r w:rsidR="008C4C46" w:rsidRPr="008C4C46">
        <w:rPr>
          <w:rFonts w:ascii="Arial" w:hAnsi="Arial" w:cs="Arial"/>
          <w:sz w:val="24"/>
          <w:szCs w:val="24"/>
        </w:rPr>
        <w:t>protokołów</w:t>
      </w:r>
      <w:r w:rsidR="00015D75">
        <w:rPr>
          <w:rFonts w:ascii="Arial" w:hAnsi="Arial" w:cs="Arial"/>
          <w:sz w:val="24"/>
          <w:szCs w:val="24"/>
        </w:rPr>
        <w:t xml:space="preserve"> kontroli</w:t>
      </w:r>
      <w:r w:rsidR="008C4C46" w:rsidRPr="008C4C46">
        <w:rPr>
          <w:rFonts w:ascii="Arial" w:hAnsi="Arial" w:cs="Arial"/>
          <w:sz w:val="24"/>
          <w:szCs w:val="24"/>
        </w:rPr>
        <w:t xml:space="preserve"> dla każdej budowli </w:t>
      </w:r>
      <w:r w:rsidR="008C4C46">
        <w:rPr>
          <w:rFonts w:ascii="Arial" w:hAnsi="Arial" w:cs="Arial"/>
        </w:rPr>
        <w:t xml:space="preserve">w formie wydruku </w:t>
      </w:r>
      <w:r w:rsidR="008C4C46" w:rsidRPr="00C7004A">
        <w:rPr>
          <w:rFonts w:ascii="Arial" w:hAnsi="Arial" w:cs="Arial"/>
        </w:rPr>
        <w:t xml:space="preserve">oraz </w:t>
      </w:r>
      <w:r w:rsidR="008C4C46">
        <w:rPr>
          <w:rFonts w:ascii="Arial" w:hAnsi="Arial" w:cs="Arial"/>
        </w:rPr>
        <w:t>w dwóch egzemplarzach</w:t>
      </w:r>
      <w:r w:rsidR="008C4C46" w:rsidRPr="00C7004A">
        <w:rPr>
          <w:rFonts w:ascii="Arial" w:hAnsi="Arial" w:cs="Arial"/>
        </w:rPr>
        <w:t xml:space="preserve"> w wersji elektronicznej.</w:t>
      </w:r>
      <w:r w:rsidRPr="00E75F0B">
        <w:rPr>
          <w:rFonts w:ascii="Arial" w:hAnsi="Arial" w:cs="Arial"/>
          <w:sz w:val="24"/>
          <w:szCs w:val="24"/>
        </w:rPr>
        <w:t>;</w:t>
      </w:r>
    </w:p>
    <w:p w14:paraId="6477B1ED" w14:textId="130350F3" w:rsidR="00E0613F" w:rsidRPr="00B838F8" w:rsidRDefault="00E0613F" w:rsidP="00322A19">
      <w:pPr>
        <w:pStyle w:val="Akapitzlist"/>
        <w:numPr>
          <w:ilvl w:val="0"/>
          <w:numId w:val="36"/>
        </w:numPr>
        <w:spacing w:after="0" w:line="240" w:lineRule="auto"/>
        <w:ind w:left="851" w:hanging="567"/>
        <w:jc w:val="both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>złożenie pisemnego oświadczenia</w:t>
      </w:r>
      <w:r>
        <w:rPr>
          <w:rFonts w:ascii="Arial" w:hAnsi="Arial" w:cs="Arial"/>
          <w:sz w:val="24"/>
          <w:szCs w:val="24"/>
        </w:rPr>
        <w:t xml:space="preserve"> o</w:t>
      </w:r>
      <w:r w:rsidRPr="00FB6730">
        <w:rPr>
          <w:rFonts w:ascii="Arial" w:hAnsi="Arial" w:cs="Arial"/>
          <w:sz w:val="24"/>
          <w:szCs w:val="24"/>
        </w:rPr>
        <w:t xml:space="preserve"> wykona</w:t>
      </w:r>
      <w:r>
        <w:rPr>
          <w:rFonts w:ascii="Arial" w:hAnsi="Arial" w:cs="Arial"/>
          <w:sz w:val="24"/>
          <w:szCs w:val="24"/>
        </w:rPr>
        <w:t>niu</w:t>
      </w:r>
      <w:r w:rsidRPr="00FB6730">
        <w:rPr>
          <w:rFonts w:ascii="Arial" w:hAnsi="Arial" w:cs="Arial"/>
          <w:sz w:val="24"/>
          <w:szCs w:val="24"/>
        </w:rPr>
        <w:t xml:space="preserve"> przedmiot</w:t>
      </w:r>
      <w:r>
        <w:rPr>
          <w:rFonts w:ascii="Arial" w:hAnsi="Arial" w:cs="Arial"/>
          <w:sz w:val="24"/>
          <w:szCs w:val="24"/>
        </w:rPr>
        <w:t>u</w:t>
      </w:r>
      <w:r w:rsidRPr="00FB6730">
        <w:rPr>
          <w:rFonts w:ascii="Arial" w:hAnsi="Arial" w:cs="Arial"/>
          <w:sz w:val="24"/>
          <w:szCs w:val="24"/>
        </w:rPr>
        <w:t xml:space="preserve"> umowy zgodnie</w:t>
      </w:r>
      <w:r w:rsidR="00005CB6">
        <w:rPr>
          <w:rFonts w:ascii="Arial" w:hAnsi="Arial" w:cs="Arial"/>
          <w:sz w:val="24"/>
          <w:szCs w:val="24"/>
        </w:rPr>
        <w:br/>
      </w:r>
      <w:r w:rsidRPr="00FB6730">
        <w:rPr>
          <w:rFonts w:ascii="Arial" w:hAnsi="Arial" w:cs="Arial"/>
          <w:sz w:val="24"/>
          <w:szCs w:val="24"/>
        </w:rPr>
        <w:t>z umową oraz z obowiązującymi przepisami i normami, a także że został</w:t>
      </w:r>
      <w:r w:rsidR="00005CB6">
        <w:rPr>
          <w:rFonts w:ascii="Arial" w:hAnsi="Arial" w:cs="Arial"/>
          <w:sz w:val="24"/>
          <w:szCs w:val="24"/>
        </w:rPr>
        <w:br/>
      </w:r>
      <w:r w:rsidRPr="00FB6730">
        <w:rPr>
          <w:rFonts w:ascii="Arial" w:hAnsi="Arial" w:cs="Arial"/>
          <w:sz w:val="24"/>
          <w:szCs w:val="24"/>
        </w:rPr>
        <w:t>on wykonany w stanie kompletnym z punktu widzenia celu, któremu ma służyć</w:t>
      </w:r>
      <w:r>
        <w:rPr>
          <w:rFonts w:ascii="Arial" w:hAnsi="Arial" w:cs="Arial"/>
          <w:sz w:val="24"/>
          <w:szCs w:val="24"/>
        </w:rPr>
        <w:t>.</w:t>
      </w:r>
    </w:p>
    <w:p w14:paraId="64FE5FA2" w14:textId="77777777" w:rsidR="00491674" w:rsidRDefault="00491674" w:rsidP="00322A19">
      <w:pPr>
        <w:pStyle w:val="NormalnyWeb"/>
        <w:spacing w:before="0" w:after="0"/>
        <w:ind w:hanging="567"/>
        <w:jc w:val="both"/>
        <w:rPr>
          <w:rFonts w:ascii="Arial" w:hAnsi="Arial" w:cs="Arial"/>
        </w:rPr>
      </w:pPr>
    </w:p>
    <w:p w14:paraId="0DA7A797" w14:textId="77777777" w:rsidR="00491674" w:rsidRDefault="00491674" w:rsidP="00A62C39">
      <w:pPr>
        <w:pStyle w:val="NormalnyWeb"/>
        <w:spacing w:before="0" w:after="0"/>
        <w:jc w:val="both"/>
        <w:rPr>
          <w:rFonts w:ascii="Arial" w:hAnsi="Arial" w:cs="Arial"/>
        </w:rPr>
      </w:pPr>
    </w:p>
    <w:p w14:paraId="460C32E8" w14:textId="77777777" w:rsidR="00426418" w:rsidRDefault="00426418" w:rsidP="00A62C39">
      <w:pPr>
        <w:pStyle w:val="NormalnyWeb"/>
        <w:spacing w:before="0" w:after="0"/>
        <w:jc w:val="both"/>
        <w:rPr>
          <w:rFonts w:ascii="Arial" w:hAnsi="Arial" w:cs="Arial"/>
        </w:rPr>
      </w:pPr>
    </w:p>
    <w:p w14:paraId="73D5083F" w14:textId="77777777" w:rsidR="00491674" w:rsidRPr="00EA53C0" w:rsidRDefault="00491674" w:rsidP="00A62C39">
      <w:pPr>
        <w:pStyle w:val="NormalnyWeb"/>
        <w:spacing w:before="0" w:after="0"/>
        <w:jc w:val="both"/>
        <w:rPr>
          <w:rFonts w:ascii="Arial" w:hAnsi="Arial" w:cs="Arial"/>
        </w:rPr>
      </w:pPr>
    </w:p>
    <w:p w14:paraId="4EAA4229" w14:textId="77777777" w:rsidR="001F686F" w:rsidRDefault="003602B0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EA53C0">
        <w:rPr>
          <w:rFonts w:ascii="Arial" w:hAnsi="Arial" w:cs="Arial"/>
          <w:b/>
          <w:sz w:val="24"/>
          <w:szCs w:val="24"/>
        </w:rPr>
        <w:t>§3</w:t>
      </w:r>
      <w:r w:rsidR="00A5587A">
        <w:rPr>
          <w:rFonts w:ascii="Arial" w:hAnsi="Arial" w:cs="Arial"/>
          <w:b/>
          <w:sz w:val="24"/>
          <w:szCs w:val="24"/>
        </w:rPr>
        <w:t xml:space="preserve"> </w:t>
      </w:r>
      <w:r w:rsidR="00A5587A" w:rsidRPr="00EA53C0">
        <w:rPr>
          <w:rFonts w:ascii="Arial" w:hAnsi="Arial" w:cs="Arial"/>
          <w:b/>
          <w:sz w:val="24"/>
          <w:szCs w:val="24"/>
        </w:rPr>
        <w:t>Terminy umowne realizacji usługi</w:t>
      </w:r>
    </w:p>
    <w:p w14:paraId="74B900AC" w14:textId="77777777" w:rsidR="00A5587A" w:rsidRDefault="00A5587A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785BC842" w14:textId="77777777" w:rsidR="00812BEE" w:rsidRDefault="00812BEE" w:rsidP="004B1A60">
      <w:pPr>
        <w:pStyle w:val="Tekstpodstawowy"/>
        <w:numPr>
          <w:ilvl w:val="0"/>
          <w:numId w:val="30"/>
        </w:numPr>
        <w:suppressAutoHyphens w:val="0"/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Wykonawca zobowiązuję się wykonać przedmiot niniejszej umowy w terminach:</w:t>
      </w:r>
    </w:p>
    <w:p w14:paraId="741E7CE4" w14:textId="68D83C3D" w:rsidR="00812BEE" w:rsidRDefault="00812BEE" w:rsidP="004B1A60">
      <w:pPr>
        <w:pStyle w:val="Tekstpodstawowy"/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wykonanie kon</w:t>
      </w:r>
      <w:r w:rsidR="00E0619E">
        <w:rPr>
          <w:rFonts w:ascii="Arial" w:hAnsi="Arial" w:cs="Arial"/>
        </w:rPr>
        <w:t xml:space="preserve">troli 5 letniej i rocznej do </w:t>
      </w:r>
      <w:r w:rsidR="002A0F8E">
        <w:rPr>
          <w:rFonts w:ascii="Arial" w:hAnsi="Arial" w:cs="Arial"/>
        </w:rPr>
        <w:t>70</w:t>
      </w:r>
      <w:r>
        <w:rPr>
          <w:rFonts w:ascii="Arial" w:hAnsi="Arial" w:cs="Arial"/>
        </w:rPr>
        <w:t xml:space="preserve"> dni kalendarzowych </w:t>
      </w:r>
      <w:r w:rsidRPr="007F3B8E">
        <w:rPr>
          <w:rFonts w:ascii="Arial" w:hAnsi="Arial" w:cs="Arial"/>
        </w:rPr>
        <w:t>od daty zawarcia Umowy</w:t>
      </w:r>
      <w:r>
        <w:rPr>
          <w:rFonts w:ascii="Arial" w:hAnsi="Arial" w:cs="Arial"/>
        </w:rPr>
        <w:t>, tj. do dnia…………….</w:t>
      </w:r>
    </w:p>
    <w:p w14:paraId="50AA2CD7" w14:textId="77777777" w:rsidR="00812BEE" w:rsidRDefault="00E0619E" w:rsidP="004B1A60">
      <w:pPr>
        <w:pStyle w:val="Tekstpodstawowy"/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przekazanie sporządzonego protokołu z kontroli 5 letniej i rocznej</w:t>
      </w:r>
      <w:r w:rsidR="008C58FD">
        <w:rPr>
          <w:rFonts w:ascii="Arial" w:hAnsi="Arial" w:cs="Arial"/>
        </w:rPr>
        <w:t xml:space="preserve"> do 10 dni kalendarzowych</w:t>
      </w:r>
      <w:r w:rsidR="00812BEE">
        <w:rPr>
          <w:rFonts w:ascii="Arial" w:hAnsi="Arial" w:cs="Arial"/>
        </w:rPr>
        <w:t xml:space="preserve"> od zakończenia kontroli , tj. do dnia…………….</w:t>
      </w:r>
    </w:p>
    <w:p w14:paraId="2B87113E" w14:textId="10C5AEFC" w:rsidR="00F5738A" w:rsidRPr="00554F1A" w:rsidRDefault="00F5738A" w:rsidP="004B1A60">
      <w:pPr>
        <w:pStyle w:val="Tekstpodstawowy"/>
        <w:numPr>
          <w:ilvl w:val="0"/>
          <w:numId w:val="30"/>
        </w:numPr>
        <w:suppressAutoHyphens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</w:rPr>
      </w:pPr>
      <w:r w:rsidRPr="00743118">
        <w:rPr>
          <w:rFonts w:ascii="Arial" w:hAnsi="Arial" w:cs="Arial"/>
        </w:rPr>
        <w:t xml:space="preserve">Za dzień wykonania przedmiotu </w:t>
      </w:r>
      <w:r w:rsidRPr="00231D0C">
        <w:rPr>
          <w:rFonts w:ascii="Arial" w:hAnsi="Arial" w:cs="Arial"/>
        </w:rPr>
        <w:t>Umowy</w:t>
      </w:r>
      <w:r w:rsidRPr="00743118">
        <w:rPr>
          <w:rFonts w:ascii="Arial" w:hAnsi="Arial" w:cs="Arial"/>
        </w:rPr>
        <w:t xml:space="preserve"> przez </w:t>
      </w:r>
      <w:r w:rsidRPr="008D5E5C">
        <w:rPr>
          <w:rFonts w:ascii="Arial" w:hAnsi="Arial" w:cs="Arial"/>
          <w:i/>
        </w:rPr>
        <w:t>WYKONAWCĘ</w:t>
      </w:r>
      <w:r>
        <w:rPr>
          <w:rFonts w:ascii="Arial" w:hAnsi="Arial" w:cs="Arial"/>
        </w:rPr>
        <w:t xml:space="preserve">, uważa się dzień ustalony w podpisanym </w:t>
      </w:r>
      <w:r w:rsidR="002A0F8E">
        <w:rPr>
          <w:rFonts w:ascii="Arial" w:hAnsi="Arial" w:cs="Arial"/>
        </w:rPr>
        <w:t xml:space="preserve">obustronnie </w:t>
      </w:r>
      <w:r>
        <w:rPr>
          <w:rFonts w:ascii="Arial" w:hAnsi="Arial" w:cs="Arial"/>
        </w:rPr>
        <w:t>Protokole</w:t>
      </w:r>
      <w:r w:rsidR="00CA2404">
        <w:rPr>
          <w:rFonts w:ascii="Arial" w:hAnsi="Arial" w:cs="Arial"/>
        </w:rPr>
        <w:t xml:space="preserve"> zdawczo-odbiorczym</w:t>
      </w:r>
      <w:r w:rsidRPr="00743118">
        <w:rPr>
          <w:rFonts w:ascii="Arial" w:hAnsi="Arial" w:cs="Arial"/>
        </w:rPr>
        <w:t>.</w:t>
      </w:r>
    </w:p>
    <w:p w14:paraId="77AD48E4" w14:textId="77777777" w:rsidR="00F5738A" w:rsidRPr="00743118" w:rsidRDefault="00F5738A" w:rsidP="004B1A60">
      <w:pPr>
        <w:pStyle w:val="Tekstpodstawowy"/>
        <w:numPr>
          <w:ilvl w:val="0"/>
          <w:numId w:val="30"/>
        </w:numPr>
        <w:suppressAutoHyphens w:val="0"/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hAnsi="Arial" w:cs="Arial"/>
        </w:rPr>
      </w:pPr>
      <w:r w:rsidRPr="00743118">
        <w:rPr>
          <w:rFonts w:ascii="Arial" w:hAnsi="Arial" w:cs="Arial"/>
        </w:rPr>
        <w:t xml:space="preserve">Rozpoczęcie realizacji </w:t>
      </w:r>
      <w:r>
        <w:rPr>
          <w:rFonts w:ascii="Arial" w:hAnsi="Arial" w:cs="Arial"/>
        </w:rPr>
        <w:t>Umowy</w:t>
      </w:r>
      <w:r w:rsidRPr="00743118">
        <w:rPr>
          <w:rFonts w:ascii="Arial" w:hAnsi="Arial" w:cs="Arial"/>
        </w:rPr>
        <w:t xml:space="preserve"> przez </w:t>
      </w:r>
      <w:r w:rsidRPr="008D5E5C">
        <w:rPr>
          <w:rFonts w:ascii="Arial" w:hAnsi="Arial" w:cs="Arial"/>
          <w:i/>
        </w:rPr>
        <w:t>WYKONAWCĘ</w:t>
      </w:r>
      <w:r w:rsidRPr="00743118">
        <w:rPr>
          <w:rFonts w:ascii="Arial" w:hAnsi="Arial" w:cs="Arial"/>
        </w:rPr>
        <w:t xml:space="preserve"> nastąpi w dniu </w:t>
      </w:r>
      <w:r>
        <w:rPr>
          <w:rFonts w:ascii="Arial" w:hAnsi="Arial" w:cs="Arial"/>
        </w:rPr>
        <w:t>podpisania Umowy</w:t>
      </w:r>
      <w:r w:rsidRPr="00743118">
        <w:rPr>
          <w:rFonts w:ascii="Arial" w:hAnsi="Arial" w:cs="Arial"/>
        </w:rPr>
        <w:t xml:space="preserve">. </w:t>
      </w:r>
    </w:p>
    <w:p w14:paraId="4DD25D12" w14:textId="73ACA257" w:rsidR="00F5738A" w:rsidRDefault="00F5738A" w:rsidP="004B1A60">
      <w:pPr>
        <w:pStyle w:val="Tekstpodstawowy"/>
        <w:numPr>
          <w:ilvl w:val="0"/>
          <w:numId w:val="30"/>
        </w:numPr>
        <w:suppressAutoHyphens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</w:rPr>
      </w:pPr>
      <w:r w:rsidRPr="008D5E5C">
        <w:rPr>
          <w:rFonts w:ascii="Arial" w:hAnsi="Arial" w:cs="Arial"/>
          <w:i/>
        </w:rPr>
        <w:t>WYKONAWCA</w:t>
      </w:r>
      <w:r w:rsidRPr="00743118">
        <w:rPr>
          <w:rFonts w:ascii="Arial" w:hAnsi="Arial" w:cs="Arial"/>
        </w:rPr>
        <w:t xml:space="preserve"> oświadcza, że w pełni akceptuje Terminy określone w Umowie </w:t>
      </w:r>
      <w:r w:rsidRPr="00743118">
        <w:rPr>
          <w:rFonts w:ascii="Arial" w:hAnsi="Arial" w:cs="Arial"/>
        </w:rPr>
        <w:br/>
        <w:t xml:space="preserve">oraz, że nie kwestionuje pod żadnym względem, w tym organizacyjnym, technicznym ani budowlanym, możliwości wykonania przedmiotu </w:t>
      </w:r>
      <w:r w:rsidRPr="00231D0C">
        <w:rPr>
          <w:rFonts w:ascii="Arial" w:hAnsi="Arial" w:cs="Arial"/>
        </w:rPr>
        <w:t>Umowy</w:t>
      </w:r>
      <w:r w:rsidRPr="00743118">
        <w:rPr>
          <w:rFonts w:ascii="Arial" w:hAnsi="Arial" w:cs="Arial"/>
        </w:rPr>
        <w:t xml:space="preserve"> zgodnie</w:t>
      </w:r>
      <w:r w:rsidR="00005CB6">
        <w:rPr>
          <w:rFonts w:ascii="Arial" w:hAnsi="Arial" w:cs="Arial"/>
        </w:rPr>
        <w:br/>
      </w:r>
      <w:r w:rsidRPr="00743118">
        <w:rPr>
          <w:rFonts w:ascii="Arial" w:hAnsi="Arial" w:cs="Arial"/>
        </w:rPr>
        <w:t>z tymi terminami.</w:t>
      </w:r>
    </w:p>
    <w:p w14:paraId="1A495A53" w14:textId="77777777" w:rsidR="00554F1A" w:rsidRPr="00554F1A" w:rsidRDefault="00554F1A" w:rsidP="004B1A60">
      <w:pPr>
        <w:pStyle w:val="Tekstpodstawowy"/>
        <w:numPr>
          <w:ilvl w:val="0"/>
          <w:numId w:val="30"/>
        </w:numPr>
        <w:suppressAutoHyphens w:val="0"/>
        <w:overflowPunct w:val="0"/>
        <w:autoSpaceDE w:val="0"/>
        <w:autoSpaceDN w:val="0"/>
        <w:adjustRightInd w:val="0"/>
        <w:ind w:left="284" w:hanging="284"/>
        <w:jc w:val="both"/>
        <w:textAlignment w:val="baseline"/>
        <w:rPr>
          <w:rFonts w:ascii="Arial" w:hAnsi="Arial" w:cs="Arial"/>
        </w:rPr>
      </w:pPr>
      <w:r w:rsidRPr="00554F1A">
        <w:rPr>
          <w:rFonts w:ascii="Arial" w:hAnsi="Arial" w:cs="Arial"/>
        </w:rPr>
        <w:t>W sytuacji, gdy termin wykonania umowy określony w ust. 1 przypada na dzień wolny od pracy u Zamawiającego, ulega on wydłużeniu do pierwszego dnia roboczego następującego po dniu określonym w ust. 1.</w:t>
      </w:r>
    </w:p>
    <w:p w14:paraId="0FB70F61" w14:textId="2565570B" w:rsidR="000A6940" w:rsidRPr="00A5587A" w:rsidRDefault="000A6940" w:rsidP="000A6940">
      <w:pPr>
        <w:pStyle w:val="Tekstpodstawowy"/>
        <w:numPr>
          <w:ilvl w:val="0"/>
          <w:numId w:val="30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Arial" w:hAnsi="Arial" w:cs="Arial"/>
        </w:rPr>
      </w:pPr>
      <w:r w:rsidRPr="00A5587A">
        <w:rPr>
          <w:rFonts w:ascii="Arial" w:hAnsi="Arial" w:cs="Arial"/>
        </w:rPr>
        <w:t>W razie zmiany terminu obowiązywania umowy Wykonawca wniesie zabezpieczenie należytego wykonania um</w:t>
      </w:r>
      <w:r>
        <w:rPr>
          <w:rFonts w:ascii="Arial" w:hAnsi="Arial" w:cs="Arial"/>
        </w:rPr>
        <w:t xml:space="preserve">owy </w:t>
      </w:r>
      <w:r w:rsidRPr="00A5587A">
        <w:rPr>
          <w:rFonts w:ascii="Arial" w:hAnsi="Arial" w:cs="Arial"/>
        </w:rPr>
        <w:t xml:space="preserve">na przedłużony termin. </w:t>
      </w:r>
    </w:p>
    <w:p w14:paraId="24BDD093" w14:textId="77777777" w:rsidR="000A6940" w:rsidRDefault="000A6940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23F77FD2" w14:textId="4D893B89" w:rsidR="001F686F" w:rsidRDefault="003602B0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736F42">
        <w:rPr>
          <w:rFonts w:ascii="Arial" w:hAnsi="Arial" w:cs="Arial"/>
          <w:b/>
          <w:sz w:val="24"/>
          <w:szCs w:val="24"/>
        </w:rPr>
        <w:t>§4</w:t>
      </w:r>
      <w:r w:rsidR="00A5587A">
        <w:rPr>
          <w:rFonts w:ascii="Arial" w:hAnsi="Arial" w:cs="Arial"/>
          <w:b/>
          <w:sz w:val="24"/>
          <w:szCs w:val="24"/>
        </w:rPr>
        <w:t xml:space="preserve"> Koordynacja przedmiotu umowy</w:t>
      </w:r>
    </w:p>
    <w:p w14:paraId="68EF5BE0" w14:textId="77777777" w:rsidR="00A5587A" w:rsidRPr="00736F42" w:rsidRDefault="00A5587A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41A4903E" w14:textId="77777777" w:rsidR="001F686F" w:rsidRPr="00E72C12" w:rsidRDefault="001F686F" w:rsidP="00A35FBF">
      <w:pPr>
        <w:pStyle w:val="Akapitzlist"/>
        <w:numPr>
          <w:ilvl w:val="0"/>
          <w:numId w:val="1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D6733E">
        <w:rPr>
          <w:rFonts w:ascii="Arial" w:hAnsi="Arial" w:cs="Arial"/>
          <w:sz w:val="24"/>
          <w:szCs w:val="24"/>
        </w:rPr>
        <w:t>Do kierowania pracami, będącymi przedmiotem niniejszej umowy ze strony Wykonawcy wyznacza się</w:t>
      </w:r>
      <w:r w:rsidR="00AD3015" w:rsidRPr="00D6733E">
        <w:rPr>
          <w:rFonts w:ascii="Arial" w:hAnsi="Arial" w:cs="Arial"/>
          <w:sz w:val="24"/>
          <w:szCs w:val="24"/>
        </w:rPr>
        <w:t>:</w:t>
      </w:r>
      <w:r w:rsidR="009F53F9" w:rsidRPr="00D6733E">
        <w:rPr>
          <w:rFonts w:ascii="Arial" w:hAnsi="Arial" w:cs="Arial"/>
          <w:sz w:val="24"/>
          <w:szCs w:val="24"/>
        </w:rPr>
        <w:t xml:space="preserve"> </w:t>
      </w:r>
      <w:r w:rsidR="00E72C12">
        <w:rPr>
          <w:rFonts w:ascii="Arial" w:hAnsi="Arial" w:cs="Arial"/>
          <w:sz w:val="24"/>
          <w:szCs w:val="24"/>
        </w:rPr>
        <w:t>…………………………………………………………..</w:t>
      </w:r>
    </w:p>
    <w:p w14:paraId="613E7BA1" w14:textId="77777777" w:rsidR="006B4930" w:rsidRDefault="001F686F" w:rsidP="00A35FBF">
      <w:pPr>
        <w:pStyle w:val="Akapitzlist"/>
        <w:numPr>
          <w:ilvl w:val="0"/>
          <w:numId w:val="12"/>
        </w:numPr>
        <w:tabs>
          <w:tab w:val="left" w:pos="0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6733E">
        <w:rPr>
          <w:rFonts w:ascii="Arial" w:hAnsi="Arial" w:cs="Arial"/>
          <w:sz w:val="24"/>
          <w:szCs w:val="24"/>
        </w:rPr>
        <w:t>Do kierowania pracami ze strony Zamawiającego wyznacza się</w:t>
      </w:r>
      <w:r w:rsidR="00AD3015" w:rsidRPr="00D6733E">
        <w:rPr>
          <w:rFonts w:ascii="Arial" w:hAnsi="Arial" w:cs="Arial"/>
          <w:sz w:val="24"/>
          <w:szCs w:val="24"/>
        </w:rPr>
        <w:t>:</w:t>
      </w:r>
    </w:p>
    <w:p w14:paraId="3519B8EA" w14:textId="77777777" w:rsidR="00781D90" w:rsidRDefault="00A5587A" w:rsidP="00A35FBF">
      <w:pPr>
        <w:pStyle w:val="Akapitzlist"/>
        <w:numPr>
          <w:ilvl w:val="0"/>
          <w:numId w:val="26"/>
        </w:numPr>
        <w:tabs>
          <w:tab w:val="left" w:pos="0"/>
        </w:tabs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Halina Taszarek tel. 261 26</w:t>
      </w:r>
      <w:r w:rsidR="00A71975">
        <w:rPr>
          <w:rFonts w:ascii="Arial" w:hAnsi="Arial" w:cs="Arial"/>
          <w:sz w:val="24"/>
          <w:szCs w:val="24"/>
        </w:rPr>
        <w:t>6</w:t>
      </w:r>
      <w:r w:rsidR="00E00095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078</w:t>
      </w:r>
    </w:p>
    <w:p w14:paraId="36D7B24A" w14:textId="77777777" w:rsidR="00D6733E" w:rsidRDefault="00D6733E" w:rsidP="00A35FBF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D6733E">
        <w:rPr>
          <w:rFonts w:ascii="Arial" w:hAnsi="Arial" w:cs="Arial"/>
          <w:sz w:val="24"/>
          <w:szCs w:val="24"/>
        </w:rPr>
        <w:t xml:space="preserve">Do kontaktu z Wykonawcami </w:t>
      </w:r>
      <w:r>
        <w:rPr>
          <w:rFonts w:ascii="Arial" w:hAnsi="Arial" w:cs="Arial"/>
          <w:sz w:val="24"/>
          <w:szCs w:val="24"/>
        </w:rPr>
        <w:t>ze strony A</w:t>
      </w:r>
      <w:r w:rsidR="00736F42">
        <w:rPr>
          <w:rFonts w:ascii="Arial" w:hAnsi="Arial" w:cs="Arial"/>
          <w:sz w:val="24"/>
          <w:szCs w:val="24"/>
        </w:rPr>
        <w:t>dministratora/Użytko</w:t>
      </w:r>
      <w:r w:rsidR="005D4654">
        <w:rPr>
          <w:rFonts w:ascii="Arial" w:hAnsi="Arial" w:cs="Arial"/>
          <w:sz w:val="24"/>
          <w:szCs w:val="24"/>
        </w:rPr>
        <w:t xml:space="preserve">wnika </w:t>
      </w:r>
      <w:r w:rsidR="005D4654">
        <w:rPr>
          <w:rFonts w:ascii="Arial" w:hAnsi="Arial" w:cs="Arial"/>
          <w:sz w:val="24"/>
          <w:szCs w:val="24"/>
        </w:rPr>
        <w:br/>
      </w:r>
      <w:r w:rsidR="00A026EB">
        <w:rPr>
          <w:rFonts w:ascii="Arial" w:hAnsi="Arial" w:cs="Arial"/>
          <w:sz w:val="24"/>
          <w:szCs w:val="24"/>
        </w:rPr>
        <w:t>zamówienia</w:t>
      </w:r>
      <w:r w:rsidR="00A71975">
        <w:rPr>
          <w:rFonts w:ascii="Arial" w:hAnsi="Arial" w:cs="Arial"/>
          <w:sz w:val="24"/>
          <w:szCs w:val="24"/>
        </w:rPr>
        <w:t xml:space="preserve"> </w:t>
      </w:r>
      <w:r w:rsidR="00736F42">
        <w:rPr>
          <w:rFonts w:ascii="Arial" w:hAnsi="Arial" w:cs="Arial"/>
          <w:sz w:val="24"/>
          <w:szCs w:val="24"/>
        </w:rPr>
        <w:t>wyznacza się:</w:t>
      </w:r>
    </w:p>
    <w:p w14:paraId="0BDF8D17" w14:textId="7D42AA6A" w:rsidR="00736F42" w:rsidRDefault="002A0F8E" w:rsidP="00A35FBF">
      <w:pPr>
        <w:pStyle w:val="Akapitzlist"/>
        <w:numPr>
          <w:ilvl w:val="1"/>
          <w:numId w:val="3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MPW Hel – Zachód </w:t>
      </w:r>
      <w:r w:rsidR="00335587">
        <w:rPr>
          <w:rFonts w:ascii="Arial" w:hAnsi="Arial" w:cs="Arial"/>
          <w:sz w:val="24"/>
          <w:szCs w:val="24"/>
        </w:rPr>
        <w:tab/>
      </w:r>
      <w:r w:rsidR="002C7439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st. mar Dawid </w:t>
      </w:r>
      <w:proofErr w:type="spellStart"/>
      <w:r>
        <w:rPr>
          <w:rFonts w:ascii="Arial" w:hAnsi="Arial" w:cs="Arial"/>
          <w:sz w:val="24"/>
          <w:szCs w:val="24"/>
        </w:rPr>
        <w:t>Jeka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335587">
        <w:rPr>
          <w:rFonts w:ascii="Arial" w:hAnsi="Arial" w:cs="Arial"/>
          <w:sz w:val="24"/>
          <w:szCs w:val="24"/>
        </w:rPr>
        <w:t xml:space="preserve"> </w:t>
      </w:r>
      <w:r w:rsidR="002C7439">
        <w:rPr>
          <w:rFonts w:ascii="Arial" w:hAnsi="Arial" w:cs="Arial"/>
          <w:sz w:val="24"/>
          <w:szCs w:val="24"/>
        </w:rPr>
        <w:t xml:space="preserve"> – </w:t>
      </w:r>
      <w:r w:rsidR="00335587">
        <w:rPr>
          <w:rFonts w:ascii="Arial" w:hAnsi="Arial" w:cs="Arial"/>
          <w:sz w:val="24"/>
          <w:szCs w:val="24"/>
        </w:rPr>
        <w:t xml:space="preserve">tel. </w:t>
      </w:r>
      <w:r w:rsidR="00E00095">
        <w:rPr>
          <w:rFonts w:ascii="Arial" w:hAnsi="Arial" w:cs="Arial"/>
          <w:sz w:val="24"/>
          <w:szCs w:val="24"/>
        </w:rPr>
        <w:t>261 </w:t>
      </w:r>
      <w:r>
        <w:rPr>
          <w:rFonts w:ascii="Arial" w:hAnsi="Arial" w:cs="Arial"/>
          <w:sz w:val="24"/>
          <w:szCs w:val="24"/>
        </w:rPr>
        <w:t>257</w:t>
      </w:r>
      <w:r w:rsidR="004B1A60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559</w:t>
      </w:r>
    </w:p>
    <w:p w14:paraId="1A34546B" w14:textId="77777777" w:rsidR="00D6733E" w:rsidRDefault="00D6733E" w:rsidP="0078448F">
      <w:pPr>
        <w:pStyle w:val="Akapitzlist"/>
        <w:tabs>
          <w:tab w:val="left" w:pos="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2317825E" w14:textId="77777777" w:rsidR="004B1A60" w:rsidRDefault="004B1A60" w:rsidP="0078448F">
      <w:pPr>
        <w:pStyle w:val="Akapitzlist"/>
        <w:tabs>
          <w:tab w:val="left" w:pos="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64975506" w14:textId="77777777" w:rsidR="001F686F" w:rsidRDefault="003602B0" w:rsidP="0078448F">
      <w:pPr>
        <w:pStyle w:val="Akapitzlist"/>
        <w:tabs>
          <w:tab w:val="left" w:pos="0"/>
        </w:tabs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  <w:r w:rsidRPr="00781D90">
        <w:rPr>
          <w:rFonts w:ascii="Arial" w:hAnsi="Arial" w:cs="Arial"/>
          <w:b/>
          <w:sz w:val="24"/>
          <w:szCs w:val="24"/>
        </w:rPr>
        <w:t>§5</w:t>
      </w:r>
      <w:r w:rsidR="007806C9">
        <w:rPr>
          <w:rFonts w:ascii="Arial" w:hAnsi="Arial" w:cs="Arial"/>
          <w:b/>
          <w:sz w:val="24"/>
          <w:szCs w:val="24"/>
        </w:rPr>
        <w:t xml:space="preserve"> </w:t>
      </w:r>
      <w:r w:rsidR="007806C9" w:rsidRPr="00781D90">
        <w:rPr>
          <w:rFonts w:ascii="Arial" w:hAnsi="Arial" w:cs="Arial"/>
          <w:b/>
          <w:sz w:val="24"/>
          <w:szCs w:val="24"/>
        </w:rPr>
        <w:t>Wynagrodzenie wykonawcy i warunki płatności</w:t>
      </w:r>
    </w:p>
    <w:p w14:paraId="1CA5C450" w14:textId="77777777" w:rsidR="007806C9" w:rsidRPr="00781D90" w:rsidRDefault="007806C9" w:rsidP="0078448F">
      <w:pPr>
        <w:pStyle w:val="Akapitzlist"/>
        <w:tabs>
          <w:tab w:val="left" w:pos="0"/>
        </w:tabs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</w:p>
    <w:p w14:paraId="1E68F194" w14:textId="77777777" w:rsidR="00DA6BE8" w:rsidRPr="005D4654" w:rsidRDefault="00D6733E" w:rsidP="00A35FBF">
      <w:pPr>
        <w:numPr>
          <w:ilvl w:val="3"/>
          <w:numId w:val="24"/>
        </w:numPr>
        <w:tabs>
          <w:tab w:val="left" w:pos="284"/>
          <w:tab w:val="left" w:pos="3828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81D90">
        <w:rPr>
          <w:rFonts w:ascii="Arial" w:hAnsi="Arial" w:cs="Arial"/>
          <w:sz w:val="24"/>
          <w:szCs w:val="24"/>
        </w:rPr>
        <w:t xml:space="preserve">Strony ustalają, że za wykonanie przedmiotu umowy, o którym mowa w § 1 umowy przysługuje Wykonawcy wynagrodzenie </w:t>
      </w:r>
      <w:r w:rsidR="00C64CC8">
        <w:rPr>
          <w:rFonts w:ascii="Arial" w:hAnsi="Arial" w:cs="Arial"/>
          <w:sz w:val="24"/>
          <w:szCs w:val="24"/>
        </w:rPr>
        <w:t xml:space="preserve">ryczałtowe </w:t>
      </w:r>
      <w:r w:rsidRPr="00781D90">
        <w:rPr>
          <w:rFonts w:ascii="Arial" w:hAnsi="Arial" w:cs="Arial"/>
          <w:sz w:val="24"/>
          <w:szCs w:val="24"/>
        </w:rPr>
        <w:t>za wykonane</w:t>
      </w:r>
      <w:r w:rsidR="005546CC">
        <w:rPr>
          <w:rFonts w:ascii="Arial" w:hAnsi="Arial" w:cs="Arial"/>
          <w:sz w:val="24"/>
          <w:szCs w:val="24"/>
        </w:rPr>
        <w:t xml:space="preserve"> prace,</w:t>
      </w:r>
      <w:r w:rsidRPr="00781D90">
        <w:rPr>
          <w:rFonts w:ascii="Arial" w:hAnsi="Arial" w:cs="Arial"/>
          <w:sz w:val="24"/>
          <w:szCs w:val="24"/>
        </w:rPr>
        <w:t xml:space="preserve"> </w:t>
      </w:r>
      <w:r w:rsidR="00A03C31">
        <w:rPr>
          <w:rFonts w:ascii="Arial" w:hAnsi="Arial" w:cs="Arial"/>
          <w:sz w:val="24"/>
          <w:szCs w:val="24"/>
        </w:rPr>
        <w:br/>
      </w:r>
      <w:r w:rsidR="00C64CC8" w:rsidRPr="00A03C31">
        <w:rPr>
          <w:rFonts w:ascii="Arial" w:eastAsia="Times New Roman" w:hAnsi="Arial" w:cs="Arial"/>
          <w:sz w:val="24"/>
          <w:szCs w:val="24"/>
          <w:lang w:eastAsia="ar-SA"/>
        </w:rPr>
        <w:t>do wysokości ceny ofertowej ……………………….</w:t>
      </w:r>
      <w:r w:rsidR="00C64CC8" w:rsidRPr="00A03C3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zł brutto</w:t>
      </w:r>
      <w:r w:rsidR="00C64CC8" w:rsidRPr="00A03C31">
        <w:rPr>
          <w:rFonts w:ascii="Arial" w:eastAsia="Times New Roman" w:hAnsi="Arial" w:cs="Arial"/>
          <w:sz w:val="24"/>
          <w:szCs w:val="24"/>
          <w:lang w:eastAsia="ar-SA"/>
        </w:rPr>
        <w:t xml:space="preserve">, słownie brutto: </w:t>
      </w:r>
      <w:r w:rsidR="005D4654">
        <w:rPr>
          <w:rFonts w:ascii="Arial" w:eastAsia="Times New Roman" w:hAnsi="Arial" w:cs="Arial"/>
          <w:sz w:val="24"/>
          <w:szCs w:val="24"/>
          <w:lang w:eastAsia="ar-SA"/>
        </w:rPr>
        <w:t>………………………….</w:t>
      </w:r>
    </w:p>
    <w:p w14:paraId="3B087D4D" w14:textId="77777777" w:rsidR="00AB4411" w:rsidRDefault="00AB4411" w:rsidP="00A35FBF">
      <w:pPr>
        <w:numPr>
          <w:ilvl w:val="3"/>
          <w:numId w:val="24"/>
        </w:numPr>
        <w:tabs>
          <w:tab w:val="left" w:pos="284"/>
          <w:tab w:val="left" w:pos="3828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4654">
        <w:rPr>
          <w:rFonts w:ascii="Arial" w:hAnsi="Arial" w:cs="Arial"/>
          <w:sz w:val="24"/>
          <w:szCs w:val="24"/>
        </w:rPr>
        <w:t>Wynagrodzenie będzie płatne z uwzględnieniem aktualnej stawki VAT</w:t>
      </w:r>
      <w:r w:rsidR="005546CC" w:rsidRPr="005D4654">
        <w:rPr>
          <w:rFonts w:ascii="Arial" w:hAnsi="Arial" w:cs="Arial"/>
          <w:sz w:val="24"/>
          <w:szCs w:val="24"/>
        </w:rPr>
        <w:t>,</w:t>
      </w:r>
      <w:r w:rsidRPr="005D4654">
        <w:rPr>
          <w:rFonts w:ascii="Arial" w:hAnsi="Arial" w:cs="Arial"/>
          <w:sz w:val="24"/>
          <w:szCs w:val="24"/>
        </w:rPr>
        <w:t xml:space="preserve"> obowiązującej na dzień wystawienia faktury – powstania obowiązku podatkowego.</w:t>
      </w:r>
    </w:p>
    <w:p w14:paraId="4FBBD833" w14:textId="77777777" w:rsidR="00D83404" w:rsidRDefault="00D2498D" w:rsidP="00A35FBF">
      <w:pPr>
        <w:numPr>
          <w:ilvl w:val="3"/>
          <w:numId w:val="24"/>
        </w:numPr>
        <w:tabs>
          <w:tab w:val="left" w:pos="284"/>
          <w:tab w:val="left" w:pos="3828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4654">
        <w:rPr>
          <w:rFonts w:ascii="Arial" w:hAnsi="Arial" w:cs="Arial"/>
          <w:sz w:val="24"/>
          <w:szCs w:val="24"/>
        </w:rPr>
        <w:t>W przypadku pominięcia przez Wykonawcę w wycenie przedmiotu zamówienia jakichkolwiek usług lub kosztów wyma</w:t>
      </w:r>
      <w:r w:rsidR="00EE372C" w:rsidRPr="005D4654">
        <w:rPr>
          <w:rFonts w:ascii="Arial" w:hAnsi="Arial" w:cs="Arial"/>
          <w:sz w:val="24"/>
          <w:szCs w:val="24"/>
        </w:rPr>
        <w:t>ganych do zrealizowania zamówienia</w:t>
      </w:r>
      <w:r w:rsidRPr="005D4654">
        <w:rPr>
          <w:rFonts w:ascii="Arial" w:hAnsi="Arial" w:cs="Arial"/>
          <w:sz w:val="24"/>
          <w:szCs w:val="24"/>
        </w:rPr>
        <w:t xml:space="preserve"> </w:t>
      </w:r>
      <w:r w:rsidR="00A71975" w:rsidRPr="005D4654">
        <w:rPr>
          <w:rFonts w:ascii="Arial" w:hAnsi="Arial" w:cs="Arial"/>
          <w:sz w:val="24"/>
          <w:szCs w:val="24"/>
        </w:rPr>
        <w:br/>
      </w:r>
      <w:r w:rsidRPr="005D4654">
        <w:rPr>
          <w:rFonts w:ascii="Arial" w:hAnsi="Arial" w:cs="Arial"/>
          <w:sz w:val="24"/>
          <w:szCs w:val="24"/>
        </w:rPr>
        <w:t xml:space="preserve">i ich nie ujęcia w wynagrodzeniu, Wykonawcy nie przysługują względem Zamawiającego żadne roszczenia z powyższego tytułu, a w szczególności roszczenia o dodatkowe </w:t>
      </w:r>
      <w:r w:rsidRPr="008C4C46">
        <w:rPr>
          <w:rFonts w:ascii="Arial" w:hAnsi="Arial" w:cs="Arial"/>
          <w:sz w:val="24"/>
          <w:szCs w:val="24"/>
        </w:rPr>
        <w:t>wynagrodzenie.</w:t>
      </w:r>
    </w:p>
    <w:p w14:paraId="74620593" w14:textId="45616235" w:rsidR="00D83404" w:rsidRPr="00507DF1" w:rsidRDefault="00A03C31" w:rsidP="00A35FBF">
      <w:pPr>
        <w:numPr>
          <w:ilvl w:val="3"/>
          <w:numId w:val="24"/>
        </w:numPr>
        <w:tabs>
          <w:tab w:val="left" w:pos="284"/>
          <w:tab w:val="left" w:pos="3828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D4654">
        <w:rPr>
          <w:rFonts w:ascii="Arial" w:eastAsia="Times New Roman" w:hAnsi="Arial" w:cs="Arial"/>
          <w:sz w:val="24"/>
          <w:szCs w:val="24"/>
          <w:lang w:eastAsia="ar-SA"/>
        </w:rPr>
        <w:t>Strony postanawiają, że rozliczenie Wykonawcy nastąpi na podstawie pr</w:t>
      </w:r>
      <w:r w:rsidR="00B646FD" w:rsidRPr="005D4654">
        <w:rPr>
          <w:rFonts w:ascii="Arial" w:eastAsia="Times New Roman" w:hAnsi="Arial" w:cs="Arial"/>
          <w:sz w:val="24"/>
          <w:szCs w:val="24"/>
          <w:lang w:eastAsia="ar-SA"/>
        </w:rPr>
        <w:t>awidłowo sporządzonej faktury</w:t>
      </w:r>
      <w:r w:rsidRPr="005D4654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  <w:r w:rsidR="00507DF1">
        <w:rPr>
          <w:rFonts w:ascii="Arial" w:hAnsi="Arial" w:cs="Arial"/>
          <w:sz w:val="24"/>
          <w:szCs w:val="24"/>
        </w:rPr>
        <w:t>Faktura VAT zawierać będzie numer niniejszej umowy.</w:t>
      </w:r>
      <w:r w:rsidR="00507DF1" w:rsidRPr="00FB6730">
        <w:rPr>
          <w:rFonts w:ascii="Arial" w:hAnsi="Arial" w:cs="Arial"/>
          <w:sz w:val="24"/>
          <w:szCs w:val="24"/>
        </w:rPr>
        <w:t xml:space="preserve"> Podstawą wystawienia faktury będzie podpisany przez Zamawiającego</w:t>
      </w:r>
      <w:r w:rsidR="00005CB6">
        <w:rPr>
          <w:rFonts w:ascii="Arial" w:hAnsi="Arial" w:cs="Arial"/>
          <w:sz w:val="24"/>
          <w:szCs w:val="24"/>
        </w:rPr>
        <w:br/>
      </w:r>
      <w:r w:rsidR="00507DF1" w:rsidRPr="00FB6730">
        <w:rPr>
          <w:rFonts w:ascii="Arial" w:hAnsi="Arial" w:cs="Arial"/>
          <w:sz w:val="24"/>
          <w:szCs w:val="24"/>
        </w:rPr>
        <w:t xml:space="preserve">i Wykonawcę protokół zdawczo-odbiorczy </w:t>
      </w:r>
      <w:r w:rsidR="00507DF1">
        <w:rPr>
          <w:rFonts w:ascii="Arial" w:hAnsi="Arial" w:cs="Arial"/>
          <w:sz w:val="24"/>
          <w:szCs w:val="24"/>
        </w:rPr>
        <w:t xml:space="preserve">bez uwag </w:t>
      </w:r>
      <w:r w:rsidR="00507DF1" w:rsidRPr="00FB6730">
        <w:rPr>
          <w:rFonts w:ascii="Arial" w:hAnsi="Arial" w:cs="Arial"/>
          <w:sz w:val="24"/>
          <w:szCs w:val="24"/>
        </w:rPr>
        <w:t>opatrzony pieczęcią firmową Wykonawcy</w:t>
      </w:r>
      <w:r w:rsidR="00507DF1" w:rsidRPr="00FB6730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27EE5A6" w14:textId="7C2E617A" w:rsidR="00507DF1" w:rsidRPr="00507DF1" w:rsidRDefault="00507DF1" w:rsidP="00507DF1">
      <w:pPr>
        <w:numPr>
          <w:ilvl w:val="3"/>
          <w:numId w:val="24"/>
        </w:numPr>
        <w:tabs>
          <w:tab w:val="left" w:pos="284"/>
          <w:tab w:val="left" w:pos="3828"/>
        </w:tabs>
        <w:suppressAutoHyphens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07DF1">
        <w:rPr>
          <w:rFonts w:ascii="Arial" w:hAnsi="Arial" w:cs="Arial"/>
          <w:color w:val="000000" w:themeColor="text1"/>
          <w:sz w:val="24"/>
          <w:szCs w:val="24"/>
        </w:rPr>
        <w:t>Podstawą płatności są przyjęte przez Zamawiającego doku</w:t>
      </w:r>
      <w:r w:rsidR="000832F0">
        <w:rPr>
          <w:rFonts w:ascii="Arial" w:hAnsi="Arial" w:cs="Arial"/>
          <w:color w:val="000000" w:themeColor="text1"/>
          <w:sz w:val="24"/>
          <w:szCs w:val="24"/>
        </w:rPr>
        <w:t>menty</w:t>
      </w:r>
      <w:r w:rsidRPr="00507DF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07DF1">
        <w:rPr>
          <w:rFonts w:ascii="Arial" w:hAnsi="Arial" w:cs="Arial"/>
          <w:sz w:val="24"/>
          <w:szCs w:val="24"/>
        </w:rPr>
        <w:t xml:space="preserve">o których mowa w § 2 </w:t>
      </w:r>
      <w:proofErr w:type="spellStart"/>
      <w:r w:rsidRPr="00507DF1">
        <w:rPr>
          <w:rFonts w:ascii="Arial" w:hAnsi="Arial" w:cs="Arial"/>
          <w:sz w:val="24"/>
          <w:szCs w:val="24"/>
        </w:rPr>
        <w:t>ust.</w:t>
      </w:r>
      <w:r w:rsidR="004C77BB">
        <w:rPr>
          <w:rFonts w:ascii="Arial" w:hAnsi="Arial" w:cs="Arial"/>
          <w:sz w:val="24"/>
          <w:szCs w:val="24"/>
        </w:rPr>
        <w:t>1</w:t>
      </w:r>
      <w:proofErr w:type="spellEnd"/>
      <w:r w:rsidR="004C77BB">
        <w:rPr>
          <w:rFonts w:ascii="Arial" w:hAnsi="Arial" w:cs="Arial"/>
          <w:sz w:val="24"/>
          <w:szCs w:val="24"/>
        </w:rPr>
        <w:t xml:space="preserve"> pkt</w:t>
      </w:r>
      <w:r w:rsidRPr="00507DF1">
        <w:rPr>
          <w:rFonts w:ascii="Arial" w:hAnsi="Arial" w:cs="Arial"/>
          <w:sz w:val="24"/>
          <w:szCs w:val="24"/>
        </w:rPr>
        <w:t xml:space="preserve"> </w:t>
      </w:r>
      <w:r w:rsidR="000930C3">
        <w:rPr>
          <w:rFonts w:ascii="Arial" w:hAnsi="Arial" w:cs="Arial"/>
          <w:sz w:val="24"/>
          <w:szCs w:val="24"/>
        </w:rPr>
        <w:t>4</w:t>
      </w:r>
      <w:r w:rsidR="000832F0">
        <w:rPr>
          <w:rFonts w:ascii="Arial" w:hAnsi="Arial" w:cs="Arial"/>
          <w:sz w:val="24"/>
          <w:szCs w:val="24"/>
        </w:rPr>
        <w:t xml:space="preserve">, </w:t>
      </w:r>
      <w:r w:rsidR="000930C3">
        <w:rPr>
          <w:rFonts w:ascii="Arial" w:hAnsi="Arial" w:cs="Arial"/>
          <w:sz w:val="24"/>
          <w:szCs w:val="24"/>
        </w:rPr>
        <w:t>7</w:t>
      </w:r>
      <w:r w:rsidR="000832F0">
        <w:rPr>
          <w:rFonts w:ascii="Arial" w:hAnsi="Arial" w:cs="Arial"/>
          <w:sz w:val="24"/>
          <w:szCs w:val="24"/>
        </w:rPr>
        <w:t xml:space="preserve">, </w:t>
      </w:r>
      <w:r w:rsidR="000930C3">
        <w:rPr>
          <w:rFonts w:ascii="Arial" w:hAnsi="Arial" w:cs="Arial"/>
          <w:sz w:val="24"/>
          <w:szCs w:val="24"/>
        </w:rPr>
        <w:t>9</w:t>
      </w:r>
      <w:r w:rsidR="000832F0">
        <w:rPr>
          <w:rFonts w:ascii="Arial" w:hAnsi="Arial" w:cs="Arial"/>
          <w:sz w:val="24"/>
          <w:szCs w:val="24"/>
        </w:rPr>
        <w:t xml:space="preserve"> </w:t>
      </w:r>
      <w:r w:rsidRPr="00507DF1">
        <w:rPr>
          <w:rFonts w:ascii="Arial" w:hAnsi="Arial" w:cs="Arial"/>
          <w:sz w:val="24"/>
          <w:szCs w:val="24"/>
        </w:rPr>
        <w:t xml:space="preserve"> </w:t>
      </w:r>
      <w:r w:rsidRPr="00507DF1">
        <w:rPr>
          <w:rFonts w:ascii="Arial" w:hAnsi="Arial" w:cs="Arial"/>
          <w:color w:val="000000" w:themeColor="text1"/>
          <w:sz w:val="24"/>
          <w:szCs w:val="24"/>
        </w:rPr>
        <w:t>będące przedmiotem umowy.</w:t>
      </w:r>
    </w:p>
    <w:p w14:paraId="693CEAEB" w14:textId="68D01AAC" w:rsidR="00507DF1" w:rsidRPr="00507DF1" w:rsidRDefault="00507DF1" w:rsidP="00507DF1">
      <w:pPr>
        <w:pStyle w:val="Akapitzlist"/>
        <w:numPr>
          <w:ilvl w:val="3"/>
          <w:numId w:val="24"/>
        </w:numPr>
        <w:tabs>
          <w:tab w:val="clear" w:pos="2880"/>
          <w:tab w:val="num" w:pos="567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lastRenderedPageBreak/>
        <w:t xml:space="preserve">Fakturę Wykonawca wystawi w terminie najpóźniej 7 dni kalendarzowych od dnia doręczenia informacji o podpisaniu protokołu zdawczo-odbiorczego. </w:t>
      </w:r>
    </w:p>
    <w:p w14:paraId="610D1C80" w14:textId="699D1CB1" w:rsidR="00507DF1" w:rsidRPr="00507DF1" w:rsidRDefault="00507DF1" w:rsidP="00507DF1">
      <w:pPr>
        <w:pStyle w:val="Akapitzlist"/>
        <w:numPr>
          <w:ilvl w:val="3"/>
          <w:numId w:val="24"/>
        </w:numPr>
        <w:tabs>
          <w:tab w:val="clear" w:pos="2880"/>
          <w:tab w:val="num" w:pos="567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t>Wykonawca zobowiązany będzie do wystawienia faktury VAT wyłącznie</w:t>
      </w:r>
      <w:r w:rsidR="00005CB6">
        <w:rPr>
          <w:rFonts w:ascii="Arial" w:hAnsi="Arial" w:cs="Arial"/>
          <w:sz w:val="24"/>
          <w:szCs w:val="24"/>
        </w:rPr>
        <w:br/>
      </w:r>
      <w:r w:rsidRPr="00507DF1">
        <w:rPr>
          <w:rFonts w:ascii="Arial" w:hAnsi="Arial" w:cs="Arial"/>
          <w:sz w:val="24"/>
          <w:szCs w:val="24"/>
        </w:rPr>
        <w:t xml:space="preserve">za pośrednictwem </w:t>
      </w:r>
      <w:proofErr w:type="spellStart"/>
      <w:r w:rsidRPr="00507DF1">
        <w:rPr>
          <w:rFonts w:ascii="Arial" w:hAnsi="Arial" w:cs="Arial"/>
          <w:sz w:val="24"/>
          <w:szCs w:val="24"/>
        </w:rPr>
        <w:t>KSeF</w:t>
      </w:r>
      <w:proofErr w:type="spellEnd"/>
      <w:r w:rsidRPr="00507DF1">
        <w:rPr>
          <w:rFonts w:ascii="Arial" w:hAnsi="Arial" w:cs="Arial"/>
          <w:sz w:val="24"/>
          <w:szCs w:val="24"/>
        </w:rPr>
        <w:t>. Zapłata wynagrodzenia nastąpi przelewem z rachunku bankowego Zamawiającego na konto Wykonawcy wskazane na fakturze w terminie 30 dni od daty wpływu do Zamawiająceg</w:t>
      </w:r>
      <w:r>
        <w:rPr>
          <w:rFonts w:ascii="Arial" w:hAnsi="Arial" w:cs="Arial"/>
          <w:sz w:val="24"/>
          <w:szCs w:val="24"/>
        </w:rPr>
        <w:t>o.</w:t>
      </w:r>
    </w:p>
    <w:p w14:paraId="4F0B4041" w14:textId="62BD9211" w:rsidR="00507DF1" w:rsidRPr="00507DF1" w:rsidRDefault="00507DF1" w:rsidP="00507DF1">
      <w:pPr>
        <w:pStyle w:val="Akapitzlist"/>
        <w:numPr>
          <w:ilvl w:val="3"/>
          <w:numId w:val="24"/>
        </w:numPr>
        <w:tabs>
          <w:tab w:val="clear" w:pos="2880"/>
          <w:tab w:val="num" w:pos="567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t>Konto wskazane na fakturze winno być ujęte w wykazie podmiotów o którym mowa w art. 96 b ust. 1 Ustawy o podatku od towarów i usług (biała lista podatników).</w:t>
      </w:r>
      <w:r w:rsidR="00005CB6">
        <w:rPr>
          <w:rFonts w:ascii="Arial" w:hAnsi="Arial" w:cs="Arial"/>
          <w:sz w:val="24"/>
          <w:szCs w:val="24"/>
        </w:rPr>
        <w:br/>
      </w:r>
      <w:r w:rsidRPr="00507DF1">
        <w:rPr>
          <w:rFonts w:ascii="Arial" w:hAnsi="Arial" w:cs="Arial"/>
          <w:sz w:val="24"/>
          <w:szCs w:val="24"/>
        </w:rPr>
        <w:t>W przypadku braku ww. rachunku w powyższym wykazie Zamawiający dokona zapłaty na konto wskazane na fakturze z jednoczesnym złożeniem zawiadomienia, o którym mowa w art. 117 ba §3 ordynacji podatkowej.</w:t>
      </w:r>
    </w:p>
    <w:p w14:paraId="7DACCAB6" w14:textId="4C5C843B" w:rsidR="00507DF1" w:rsidRPr="00507DF1" w:rsidRDefault="00507DF1" w:rsidP="00507DF1">
      <w:pPr>
        <w:pStyle w:val="Akapitzlist"/>
        <w:numPr>
          <w:ilvl w:val="3"/>
          <w:numId w:val="24"/>
        </w:numPr>
        <w:tabs>
          <w:tab w:val="clear" w:pos="2880"/>
          <w:tab w:val="num" w:pos="567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t>Fakturę wraz z protokołem zdawczo odbiorczym należy złożyć Zamawiającemu, celem jej opłacenia</w:t>
      </w:r>
      <w:r>
        <w:rPr>
          <w:rFonts w:ascii="Arial" w:hAnsi="Arial" w:cs="Arial"/>
          <w:sz w:val="24"/>
          <w:szCs w:val="24"/>
        </w:rPr>
        <w:t>.</w:t>
      </w:r>
    </w:p>
    <w:p w14:paraId="68E9A4CC" w14:textId="77777777" w:rsidR="00507DF1" w:rsidRDefault="00507DF1" w:rsidP="00507DF1">
      <w:pPr>
        <w:pStyle w:val="Akapitzlist"/>
        <w:numPr>
          <w:ilvl w:val="3"/>
          <w:numId w:val="24"/>
        </w:numPr>
        <w:tabs>
          <w:tab w:val="clear" w:pos="2880"/>
          <w:tab w:val="num" w:pos="567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t xml:space="preserve">W okresie </w:t>
      </w:r>
      <w:r w:rsidRPr="00507DF1">
        <w:rPr>
          <w:rFonts w:ascii="Arial" w:hAnsi="Arial" w:cs="Arial"/>
          <w:color w:val="000000" w:themeColor="text1"/>
          <w:sz w:val="24"/>
          <w:szCs w:val="24"/>
        </w:rPr>
        <w:t xml:space="preserve">ogólnopolskiej awarii oraz w przypadku, gdy podatnik nie ma możliwości wystawienia faktury ustrukturyzowanej z innego powodu niż awaria ogólnopolska, faktury można wysłać w PDF na adres e-mail: </w:t>
      </w:r>
      <w:r w:rsidRPr="00507DF1">
        <w:rPr>
          <w:rFonts w:ascii="Arial" w:hAnsi="Arial" w:cs="Arial"/>
          <w:color w:val="000000" w:themeColor="text1"/>
          <w:sz w:val="24"/>
          <w:szCs w:val="24"/>
          <w:u w:val="single"/>
        </w:rPr>
        <w:t>rzi.</w:t>
      </w:r>
      <w:hyperlink r:id="rId10" w:history="1">
        <w:r w:rsidRPr="00507DF1">
          <w:rPr>
            <w:rStyle w:val="Hipercze"/>
            <w:rFonts w:ascii="Arial" w:hAnsi="Arial" w:cs="Arial"/>
            <w:color w:val="000000" w:themeColor="text1"/>
            <w:sz w:val="24"/>
            <w:szCs w:val="24"/>
          </w:rPr>
          <w:t>gdynia.kancelaria@ron</w:t>
        </w:r>
      </w:hyperlink>
      <w:r w:rsidRPr="00507DF1">
        <w:rPr>
          <w:rFonts w:ascii="Arial" w:hAnsi="Arial" w:cs="Arial"/>
          <w:color w:val="000000" w:themeColor="text1"/>
          <w:sz w:val="24"/>
          <w:szCs w:val="24"/>
          <w:u w:val="single"/>
        </w:rPr>
        <w:t>.mil.pl</w:t>
      </w:r>
      <w:r w:rsidRPr="00507DF1">
        <w:rPr>
          <w:rFonts w:ascii="Arial" w:hAnsi="Arial" w:cs="Arial"/>
          <w:color w:val="000000" w:themeColor="text1"/>
          <w:sz w:val="24"/>
          <w:szCs w:val="24"/>
        </w:rPr>
        <w:t xml:space="preserve"> od razu po wystawieniu. Po zakończonym procesie naprawy awarii faktury zostaną przesłane automatycznie do </w:t>
      </w:r>
      <w:proofErr w:type="spellStart"/>
      <w:r w:rsidRPr="00507DF1">
        <w:rPr>
          <w:rFonts w:ascii="Arial" w:hAnsi="Arial" w:cs="Arial"/>
          <w:color w:val="000000" w:themeColor="text1"/>
          <w:sz w:val="24"/>
          <w:szCs w:val="24"/>
        </w:rPr>
        <w:t>KSeF</w:t>
      </w:r>
      <w:proofErr w:type="spellEnd"/>
      <w:r w:rsidRPr="00507DF1">
        <w:rPr>
          <w:rFonts w:ascii="Arial" w:hAnsi="Arial" w:cs="Arial"/>
          <w:color w:val="000000" w:themeColor="text1"/>
          <w:sz w:val="24"/>
          <w:szCs w:val="24"/>
        </w:rPr>
        <w:t xml:space="preserve">. Faktury wystawione w okresie awarii, które są udostępniane nabywcom poza </w:t>
      </w:r>
      <w:proofErr w:type="spellStart"/>
      <w:r w:rsidRPr="00507DF1">
        <w:rPr>
          <w:rFonts w:ascii="Arial" w:hAnsi="Arial" w:cs="Arial"/>
          <w:color w:val="000000" w:themeColor="text1"/>
          <w:sz w:val="24"/>
          <w:szCs w:val="24"/>
        </w:rPr>
        <w:t>KSeF</w:t>
      </w:r>
      <w:proofErr w:type="spellEnd"/>
      <w:r w:rsidRPr="00507DF1">
        <w:rPr>
          <w:rFonts w:ascii="Arial" w:hAnsi="Arial" w:cs="Arial"/>
          <w:color w:val="000000" w:themeColor="text1"/>
          <w:sz w:val="24"/>
          <w:szCs w:val="24"/>
        </w:rPr>
        <w:t xml:space="preserve"> muszą być oznaczone dwoma kodami QR (OFFLINE oraz CERTYFIKAT) </w:t>
      </w:r>
    </w:p>
    <w:p w14:paraId="6664098A" w14:textId="30B41ED0" w:rsidR="00507DF1" w:rsidRPr="00507DF1" w:rsidRDefault="00507DF1" w:rsidP="00507DF1">
      <w:pPr>
        <w:pStyle w:val="Akapitzlist"/>
        <w:numPr>
          <w:ilvl w:val="3"/>
          <w:numId w:val="24"/>
        </w:numPr>
        <w:tabs>
          <w:tab w:val="clear" w:pos="2880"/>
          <w:tab w:val="num" w:pos="567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t xml:space="preserve">Wszelkie błędy w fakturach koryguje wyłącznie Wykonawca za pomocą faktury korygującej w </w:t>
      </w:r>
      <w:proofErr w:type="spellStart"/>
      <w:r w:rsidRPr="00507DF1">
        <w:rPr>
          <w:rFonts w:ascii="Arial" w:hAnsi="Arial" w:cs="Arial"/>
          <w:sz w:val="24"/>
          <w:szCs w:val="24"/>
        </w:rPr>
        <w:t>KSeF</w:t>
      </w:r>
      <w:proofErr w:type="spellEnd"/>
      <w:r w:rsidRPr="00507DF1">
        <w:rPr>
          <w:rFonts w:ascii="Arial" w:hAnsi="Arial" w:cs="Arial"/>
          <w:sz w:val="24"/>
          <w:szCs w:val="24"/>
        </w:rPr>
        <w:t>, zgodnie z zasadami systemu.</w:t>
      </w:r>
    </w:p>
    <w:p w14:paraId="26CECE66" w14:textId="77777777" w:rsidR="00507DF1" w:rsidRPr="00507DF1" w:rsidRDefault="00507DF1" w:rsidP="00507DF1">
      <w:pPr>
        <w:pStyle w:val="Akapitzlist"/>
        <w:numPr>
          <w:ilvl w:val="3"/>
          <w:numId w:val="24"/>
        </w:numPr>
        <w:tabs>
          <w:tab w:val="clear" w:pos="2880"/>
          <w:tab w:val="num" w:pos="567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t>W przypadku dostarczenia przez Wykonawcę faktury bez wcześniejszego podpisania protokołu zdawczo-odbiorczego i wymaganych dokumentów lub błędnie wystawionej faktury, Zamawiający wstrzyma się od zapłaty całości lub części należności do czasu uzupełnienia dokumentów i skorygowania faktury, przy czym termin płatności liczy się od dnia ich uzupełnienia bądź daty dostarczenia skorygowanej faktury. W takiej sytuacji Wykonawca zostanie poinformowany oficjalnym pismem o podstawie nieopłacenia faktury.</w:t>
      </w:r>
    </w:p>
    <w:p w14:paraId="66D0DBAB" w14:textId="5463A7F7" w:rsidR="00507DF1" w:rsidRPr="00507DF1" w:rsidRDefault="00507DF1" w:rsidP="00507DF1">
      <w:pPr>
        <w:pStyle w:val="Akapitzlist"/>
        <w:numPr>
          <w:ilvl w:val="3"/>
          <w:numId w:val="24"/>
        </w:numPr>
        <w:tabs>
          <w:tab w:val="clear" w:pos="2880"/>
          <w:tab w:val="num" w:pos="567"/>
        </w:tabs>
        <w:spacing w:after="0" w:line="240" w:lineRule="auto"/>
        <w:ind w:left="284" w:hanging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t>Za datę płatności przyjmuje się dzień obciążenia rachunku bankowego Zamawiającego</w:t>
      </w:r>
      <w:r>
        <w:rPr>
          <w:rFonts w:ascii="Arial" w:hAnsi="Arial" w:cs="Arial"/>
          <w:sz w:val="24"/>
          <w:szCs w:val="24"/>
        </w:rPr>
        <w:t>.</w:t>
      </w:r>
    </w:p>
    <w:p w14:paraId="32759EC9" w14:textId="16BDE1D2" w:rsidR="00D6733E" w:rsidRDefault="00507DF1" w:rsidP="00507DF1">
      <w:pPr>
        <w:pStyle w:val="Akapitzlist"/>
        <w:numPr>
          <w:ilvl w:val="3"/>
          <w:numId w:val="24"/>
        </w:numPr>
        <w:tabs>
          <w:tab w:val="clear" w:pos="2880"/>
          <w:tab w:val="num" w:pos="567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507DF1">
        <w:rPr>
          <w:rFonts w:ascii="Arial" w:hAnsi="Arial" w:cs="Arial"/>
          <w:sz w:val="24"/>
          <w:szCs w:val="24"/>
        </w:rPr>
        <w:t>W przypadku zwłoki w dokonaniu zapłaty faktury, o której mowa w ust. 4, Zamawiający będzie zobowiązany do zapłaty ustawowych odsetek.</w:t>
      </w:r>
    </w:p>
    <w:p w14:paraId="198D781D" w14:textId="77777777" w:rsidR="008C4C46" w:rsidRPr="008C4C46" w:rsidRDefault="008C4C46" w:rsidP="008C4C4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651BDF" w14:textId="77777777" w:rsidR="00507DF1" w:rsidRPr="00193A14" w:rsidRDefault="00507DF1" w:rsidP="00507DF1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6559418F" w14:textId="77777777" w:rsidR="001F686F" w:rsidRDefault="006620E3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A71975">
        <w:rPr>
          <w:rFonts w:ascii="Arial" w:hAnsi="Arial" w:cs="Arial"/>
          <w:b/>
          <w:sz w:val="24"/>
          <w:szCs w:val="24"/>
        </w:rPr>
        <w:t>§6</w:t>
      </w:r>
      <w:r w:rsidR="00CA2404">
        <w:rPr>
          <w:rFonts w:ascii="Arial" w:hAnsi="Arial" w:cs="Arial"/>
          <w:b/>
          <w:sz w:val="24"/>
          <w:szCs w:val="24"/>
        </w:rPr>
        <w:t xml:space="preserve"> </w:t>
      </w:r>
      <w:r w:rsidR="00CA2404" w:rsidRPr="00193A14">
        <w:rPr>
          <w:rFonts w:ascii="Arial" w:hAnsi="Arial" w:cs="Arial"/>
          <w:b/>
          <w:sz w:val="24"/>
          <w:szCs w:val="24"/>
        </w:rPr>
        <w:t>Kary umowne</w:t>
      </w:r>
    </w:p>
    <w:p w14:paraId="2C350229" w14:textId="77777777" w:rsidR="007806C9" w:rsidRPr="00A71975" w:rsidRDefault="007806C9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08A0B85D" w14:textId="6BEA2AC9" w:rsidR="00086E4C" w:rsidRPr="00193A14" w:rsidRDefault="00086E4C" w:rsidP="0078448F">
      <w:pPr>
        <w:pStyle w:val="Akapitzlist"/>
        <w:numPr>
          <w:ilvl w:val="0"/>
          <w:numId w:val="7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>Wykonawca zobowiązuje się do zapłaty Zamawiającemu kar umownych</w:t>
      </w:r>
      <w:r w:rsidR="000A6940">
        <w:rPr>
          <w:rFonts w:ascii="Arial" w:hAnsi="Arial" w:cs="Arial"/>
          <w:sz w:val="24"/>
          <w:szCs w:val="24"/>
        </w:rPr>
        <w:br/>
      </w:r>
      <w:r w:rsidR="00A74176">
        <w:rPr>
          <w:rFonts w:ascii="Arial" w:hAnsi="Arial" w:cs="Arial"/>
          <w:sz w:val="24"/>
          <w:szCs w:val="24"/>
        </w:rPr>
        <w:t xml:space="preserve">w </w:t>
      </w:r>
      <w:r w:rsidR="000A6940">
        <w:rPr>
          <w:rFonts w:ascii="Arial" w:hAnsi="Arial" w:cs="Arial"/>
          <w:sz w:val="24"/>
          <w:szCs w:val="24"/>
        </w:rPr>
        <w:t>następujących przypadkach</w:t>
      </w:r>
      <w:r w:rsidR="00A74176">
        <w:rPr>
          <w:rFonts w:ascii="Arial" w:hAnsi="Arial" w:cs="Arial"/>
          <w:sz w:val="24"/>
          <w:szCs w:val="24"/>
        </w:rPr>
        <w:t>:</w:t>
      </w:r>
    </w:p>
    <w:p w14:paraId="18CD769E" w14:textId="6587896C" w:rsidR="00086E4C" w:rsidRDefault="00646DB6" w:rsidP="00A35FBF">
      <w:pPr>
        <w:pStyle w:val="Akapitzlist"/>
        <w:numPr>
          <w:ilvl w:val="0"/>
          <w:numId w:val="25"/>
        </w:numPr>
        <w:tabs>
          <w:tab w:val="left" w:pos="3828"/>
        </w:tabs>
        <w:suppressAutoHyphens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A6940">
        <w:rPr>
          <w:rFonts w:ascii="Arial" w:hAnsi="Arial" w:cs="Arial"/>
          <w:sz w:val="24"/>
          <w:szCs w:val="24"/>
        </w:rPr>
        <w:t xml:space="preserve"> razie </w:t>
      </w:r>
      <w:r w:rsidR="00AF25FF">
        <w:rPr>
          <w:rFonts w:ascii="Arial" w:hAnsi="Arial" w:cs="Arial"/>
          <w:sz w:val="24"/>
          <w:szCs w:val="24"/>
        </w:rPr>
        <w:t>o</w:t>
      </w:r>
      <w:r w:rsidR="00A74176">
        <w:rPr>
          <w:rFonts w:ascii="Arial" w:hAnsi="Arial" w:cs="Arial"/>
          <w:sz w:val="24"/>
          <w:szCs w:val="24"/>
        </w:rPr>
        <w:t xml:space="preserve">dstąpienia przez którąkolwiek ze stron </w:t>
      </w:r>
      <w:r w:rsidR="00086E4C" w:rsidRPr="009B49A4">
        <w:rPr>
          <w:rFonts w:ascii="Arial" w:hAnsi="Arial" w:cs="Arial"/>
          <w:sz w:val="24"/>
          <w:szCs w:val="24"/>
        </w:rPr>
        <w:t>z przyczyn</w:t>
      </w:r>
      <w:r w:rsidR="00A74176">
        <w:rPr>
          <w:rFonts w:ascii="Arial" w:hAnsi="Arial" w:cs="Arial"/>
          <w:sz w:val="24"/>
          <w:szCs w:val="24"/>
        </w:rPr>
        <w:t>,</w:t>
      </w:r>
      <w:r w:rsidR="00086E4C" w:rsidRPr="009B49A4">
        <w:rPr>
          <w:rFonts w:ascii="Arial" w:hAnsi="Arial" w:cs="Arial"/>
          <w:sz w:val="24"/>
          <w:szCs w:val="24"/>
        </w:rPr>
        <w:t xml:space="preserve"> za które Wykonawca ponosi</w:t>
      </w:r>
      <w:r w:rsidR="00DC3D5F" w:rsidRPr="009B49A4">
        <w:rPr>
          <w:rFonts w:ascii="Arial" w:hAnsi="Arial" w:cs="Arial"/>
          <w:sz w:val="24"/>
          <w:szCs w:val="24"/>
        </w:rPr>
        <w:t xml:space="preserve"> odpowiedzialność w wysokości </w:t>
      </w:r>
      <w:r w:rsidR="005A6677">
        <w:rPr>
          <w:rFonts w:ascii="Arial" w:hAnsi="Arial" w:cs="Arial"/>
          <w:sz w:val="24"/>
          <w:szCs w:val="24"/>
        </w:rPr>
        <w:t>10</w:t>
      </w:r>
      <w:r w:rsidR="003C7A11">
        <w:rPr>
          <w:rFonts w:ascii="Arial" w:hAnsi="Arial" w:cs="Arial"/>
          <w:sz w:val="24"/>
          <w:szCs w:val="24"/>
        </w:rPr>
        <w:t xml:space="preserve"> % wynagrodzenia </w:t>
      </w:r>
      <w:r w:rsidR="005A6677" w:rsidRPr="00FB6730">
        <w:rPr>
          <w:rFonts w:ascii="Arial" w:hAnsi="Arial" w:cs="Arial"/>
          <w:sz w:val="24"/>
          <w:szCs w:val="24"/>
        </w:rPr>
        <w:t xml:space="preserve">ryczałtowego brutto określonego w § </w:t>
      </w:r>
      <w:r w:rsidR="000832F0">
        <w:rPr>
          <w:rFonts w:ascii="Arial" w:hAnsi="Arial" w:cs="Arial"/>
          <w:sz w:val="24"/>
          <w:szCs w:val="24"/>
        </w:rPr>
        <w:t>5</w:t>
      </w:r>
      <w:r w:rsidR="005A6677" w:rsidRPr="00FB6730">
        <w:rPr>
          <w:rFonts w:ascii="Arial" w:hAnsi="Arial" w:cs="Arial"/>
          <w:sz w:val="24"/>
          <w:szCs w:val="24"/>
        </w:rPr>
        <w:t xml:space="preserve"> ust. 1 umowy,</w:t>
      </w:r>
      <w:r w:rsidR="000A6940">
        <w:rPr>
          <w:rFonts w:ascii="Arial" w:hAnsi="Arial" w:cs="Arial"/>
          <w:sz w:val="24"/>
          <w:szCs w:val="24"/>
        </w:rPr>
        <w:t xml:space="preserve"> należne</w:t>
      </w:r>
      <w:r>
        <w:rPr>
          <w:rFonts w:ascii="Arial" w:hAnsi="Arial" w:cs="Arial"/>
          <w:sz w:val="24"/>
          <w:szCs w:val="24"/>
        </w:rPr>
        <w:t>g</w:t>
      </w:r>
      <w:r w:rsidR="000A6940">
        <w:rPr>
          <w:rFonts w:ascii="Arial" w:hAnsi="Arial" w:cs="Arial"/>
          <w:sz w:val="24"/>
          <w:szCs w:val="24"/>
        </w:rPr>
        <w:t>o za t</w:t>
      </w:r>
      <w:r>
        <w:rPr>
          <w:rFonts w:ascii="Arial" w:hAnsi="Arial" w:cs="Arial"/>
          <w:sz w:val="24"/>
          <w:szCs w:val="24"/>
        </w:rPr>
        <w:t>ę</w:t>
      </w:r>
      <w:r w:rsidR="000A6940">
        <w:rPr>
          <w:rFonts w:ascii="Arial" w:hAnsi="Arial" w:cs="Arial"/>
          <w:sz w:val="24"/>
          <w:szCs w:val="24"/>
        </w:rPr>
        <w:t xml:space="preserve"> część umowy, której dotyczy odstąpienie,</w:t>
      </w:r>
      <w:r w:rsidR="005A6677">
        <w:rPr>
          <w:rFonts w:ascii="Arial" w:hAnsi="Arial" w:cs="Arial"/>
          <w:sz w:val="24"/>
          <w:szCs w:val="24"/>
        </w:rPr>
        <w:t xml:space="preserve"> </w:t>
      </w:r>
    </w:p>
    <w:p w14:paraId="1D4C5308" w14:textId="569D52A8" w:rsidR="009B49A4" w:rsidRPr="006620E3" w:rsidRDefault="00A74176" w:rsidP="00A35FBF">
      <w:pPr>
        <w:pStyle w:val="Akapitzlist"/>
        <w:numPr>
          <w:ilvl w:val="0"/>
          <w:numId w:val="25"/>
        </w:numPr>
        <w:tabs>
          <w:tab w:val="left" w:pos="3828"/>
        </w:tabs>
        <w:suppressAutoHyphens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zwłoki</w:t>
      </w:r>
      <w:r w:rsidR="009B49A4" w:rsidRPr="006620E3">
        <w:rPr>
          <w:rFonts w:ascii="Arial" w:eastAsia="Times New Roman" w:hAnsi="Arial" w:cs="Arial"/>
          <w:sz w:val="24"/>
          <w:szCs w:val="24"/>
        </w:rPr>
        <w:t xml:space="preserve"> w wykonaniu przedmiotu umowy w wysokości 0,5% wyn</w:t>
      </w:r>
      <w:r w:rsidR="003C7A11">
        <w:rPr>
          <w:rFonts w:ascii="Arial" w:eastAsia="Times New Roman" w:hAnsi="Arial" w:cs="Arial"/>
          <w:sz w:val="24"/>
          <w:szCs w:val="24"/>
        </w:rPr>
        <w:t>agrodzenia ryczałtowego brutto</w:t>
      </w:r>
      <w:r w:rsidR="00BE039B">
        <w:rPr>
          <w:rFonts w:ascii="Arial" w:eastAsia="Times New Roman" w:hAnsi="Arial" w:cs="Arial"/>
          <w:sz w:val="24"/>
          <w:szCs w:val="24"/>
        </w:rPr>
        <w:t>,</w:t>
      </w:r>
      <w:r w:rsidR="000A6940">
        <w:rPr>
          <w:rFonts w:ascii="Arial" w:eastAsia="Times New Roman" w:hAnsi="Arial" w:cs="Arial"/>
          <w:sz w:val="24"/>
          <w:szCs w:val="24"/>
        </w:rPr>
        <w:t xml:space="preserve"> określonego w </w:t>
      </w:r>
      <w:r w:rsidR="000A6940" w:rsidRPr="000A6940">
        <w:rPr>
          <w:rFonts w:ascii="Arial" w:hAnsi="Arial" w:cs="Arial"/>
          <w:bCs/>
          <w:sz w:val="24"/>
          <w:szCs w:val="24"/>
        </w:rPr>
        <w:t>§ 5 ust. 1 umowy</w:t>
      </w:r>
      <w:r w:rsidR="000A6940">
        <w:rPr>
          <w:rFonts w:ascii="Arial" w:hAnsi="Arial" w:cs="Arial"/>
          <w:bCs/>
          <w:sz w:val="24"/>
          <w:szCs w:val="24"/>
        </w:rPr>
        <w:t>,</w:t>
      </w:r>
      <w:r w:rsidR="00BE039B">
        <w:rPr>
          <w:rFonts w:ascii="Arial" w:eastAsia="Times New Roman" w:hAnsi="Arial" w:cs="Arial"/>
          <w:sz w:val="24"/>
          <w:szCs w:val="24"/>
        </w:rPr>
        <w:t xml:space="preserve"> za każdy dzień zwłoki</w:t>
      </w:r>
      <w:r w:rsidR="009B49A4" w:rsidRPr="006620E3">
        <w:rPr>
          <w:rFonts w:ascii="Arial" w:eastAsia="Times New Roman" w:hAnsi="Arial" w:cs="Arial"/>
          <w:sz w:val="24"/>
          <w:szCs w:val="24"/>
        </w:rPr>
        <w:t>, licząc od umownego terminu wykonania,</w:t>
      </w:r>
    </w:p>
    <w:p w14:paraId="141A2643" w14:textId="3402F367" w:rsidR="006620E3" w:rsidRPr="006620E3" w:rsidRDefault="00A74176" w:rsidP="00A35FBF">
      <w:pPr>
        <w:pStyle w:val="Akapitzlist"/>
        <w:numPr>
          <w:ilvl w:val="0"/>
          <w:numId w:val="25"/>
        </w:numPr>
        <w:tabs>
          <w:tab w:val="left" w:pos="3828"/>
        </w:tabs>
        <w:suppressAutoHyphens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zwłoki</w:t>
      </w:r>
      <w:r w:rsidR="006620E3" w:rsidRPr="006620E3">
        <w:rPr>
          <w:rFonts w:ascii="Arial" w:eastAsia="Times New Roman" w:hAnsi="Arial" w:cs="Arial"/>
          <w:sz w:val="24"/>
          <w:szCs w:val="24"/>
        </w:rPr>
        <w:t xml:space="preserve"> w usunięciu wad stwierdzonych przy odbiorze</w:t>
      </w:r>
      <w:r w:rsidR="00BC41BF" w:rsidRPr="00BC41B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BC41BF">
        <w:rPr>
          <w:rFonts w:ascii="Arial" w:eastAsia="Times New Roman" w:hAnsi="Arial" w:cs="Arial"/>
          <w:sz w:val="24"/>
          <w:szCs w:val="24"/>
          <w:lang w:eastAsia="ar-SA"/>
        </w:rPr>
        <w:t xml:space="preserve">oraz w okresie rękojmi </w:t>
      </w:r>
      <w:r w:rsidR="00BC41BF">
        <w:rPr>
          <w:rFonts w:ascii="Arial" w:eastAsia="Times New Roman" w:hAnsi="Arial" w:cs="Arial"/>
          <w:sz w:val="24"/>
          <w:szCs w:val="24"/>
          <w:lang w:eastAsia="ar-SA"/>
        </w:rPr>
        <w:br/>
        <w:t>i gwarancji</w:t>
      </w:r>
      <w:r w:rsidR="006620E3" w:rsidRPr="006620E3">
        <w:rPr>
          <w:rFonts w:ascii="Arial" w:eastAsia="Times New Roman" w:hAnsi="Arial" w:cs="Arial"/>
          <w:sz w:val="24"/>
          <w:szCs w:val="24"/>
        </w:rPr>
        <w:t xml:space="preserve"> </w:t>
      </w:r>
      <w:r w:rsidR="00AC7EE0">
        <w:rPr>
          <w:rFonts w:ascii="Arial" w:eastAsia="Times New Roman" w:hAnsi="Arial" w:cs="Arial"/>
          <w:sz w:val="24"/>
          <w:szCs w:val="24"/>
        </w:rPr>
        <w:t xml:space="preserve">w wysokości 0,5% </w:t>
      </w:r>
      <w:r w:rsidR="006620E3" w:rsidRPr="006620E3">
        <w:rPr>
          <w:rFonts w:ascii="Arial" w:eastAsia="Times New Roman" w:hAnsi="Arial" w:cs="Arial"/>
          <w:sz w:val="24"/>
          <w:szCs w:val="24"/>
        </w:rPr>
        <w:t>wynagrodzenia ryczałtowego br</w:t>
      </w:r>
      <w:r w:rsidR="00F90375">
        <w:rPr>
          <w:rFonts w:ascii="Arial" w:eastAsia="Times New Roman" w:hAnsi="Arial" w:cs="Arial"/>
          <w:sz w:val="24"/>
          <w:szCs w:val="24"/>
        </w:rPr>
        <w:t xml:space="preserve">utto, </w:t>
      </w:r>
      <w:r w:rsidR="006620E3" w:rsidRPr="006620E3">
        <w:rPr>
          <w:rFonts w:ascii="Arial" w:eastAsia="Times New Roman" w:hAnsi="Arial" w:cs="Arial"/>
          <w:sz w:val="24"/>
          <w:szCs w:val="24"/>
        </w:rPr>
        <w:t xml:space="preserve">licząc </w:t>
      </w:r>
      <w:r w:rsidR="00BC41BF">
        <w:rPr>
          <w:rFonts w:ascii="Arial" w:eastAsia="Times New Roman" w:hAnsi="Arial" w:cs="Arial"/>
          <w:sz w:val="24"/>
          <w:szCs w:val="24"/>
        </w:rPr>
        <w:br/>
      </w:r>
      <w:r w:rsidR="006620E3" w:rsidRPr="006620E3">
        <w:rPr>
          <w:rFonts w:ascii="Arial" w:eastAsia="Times New Roman" w:hAnsi="Arial" w:cs="Arial"/>
          <w:sz w:val="24"/>
          <w:szCs w:val="24"/>
        </w:rPr>
        <w:t xml:space="preserve">za każdy dzień </w:t>
      </w:r>
      <w:r w:rsidR="00BE039B">
        <w:rPr>
          <w:rFonts w:ascii="Arial" w:eastAsia="Times New Roman" w:hAnsi="Arial" w:cs="Arial"/>
          <w:color w:val="000000"/>
          <w:sz w:val="24"/>
          <w:szCs w:val="24"/>
        </w:rPr>
        <w:t>zwłoki</w:t>
      </w:r>
      <w:r w:rsidR="006620E3" w:rsidRPr="006620E3">
        <w:rPr>
          <w:rFonts w:ascii="Arial" w:eastAsia="Times New Roman" w:hAnsi="Arial" w:cs="Arial"/>
          <w:sz w:val="24"/>
          <w:szCs w:val="24"/>
        </w:rPr>
        <w:t xml:space="preserve">, od ustalonego przez Zamawiającego terminu usunięcia wad określonego </w:t>
      </w:r>
      <w:r w:rsidR="006620E3" w:rsidRPr="009B5353">
        <w:rPr>
          <w:rFonts w:ascii="Arial" w:eastAsia="Times New Roman" w:hAnsi="Arial" w:cs="Arial"/>
          <w:sz w:val="24"/>
          <w:szCs w:val="24"/>
        </w:rPr>
        <w:t xml:space="preserve">w </w:t>
      </w:r>
      <w:r w:rsidR="00D03D73">
        <w:rPr>
          <w:rFonts w:ascii="Arial" w:eastAsia="Times New Roman" w:hAnsi="Arial" w:cs="Arial"/>
          <w:sz w:val="24"/>
          <w:szCs w:val="24"/>
          <w:lang w:eastAsia="ar-SA"/>
        </w:rPr>
        <w:t xml:space="preserve">§2 ust. 1 pkt </w:t>
      </w:r>
      <w:r w:rsidR="000930C3">
        <w:rPr>
          <w:rFonts w:ascii="Arial" w:eastAsia="Times New Roman" w:hAnsi="Arial" w:cs="Arial"/>
          <w:sz w:val="24"/>
          <w:szCs w:val="24"/>
          <w:lang w:eastAsia="ar-SA"/>
        </w:rPr>
        <w:t>5</w:t>
      </w:r>
      <w:r w:rsidR="00362B4F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4A3A8F56" w14:textId="5779E52E" w:rsidR="00863F16" w:rsidRPr="00193A14" w:rsidRDefault="00086E4C" w:rsidP="0078448F">
      <w:pPr>
        <w:pStyle w:val="Akapitzlist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426" w:hanging="357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lastRenderedPageBreak/>
        <w:t>Łącznie wysokość kar umownych</w:t>
      </w:r>
      <w:r w:rsidR="00457370">
        <w:rPr>
          <w:rFonts w:ascii="Arial" w:hAnsi="Arial" w:cs="Arial"/>
          <w:sz w:val="24"/>
          <w:szCs w:val="24"/>
        </w:rPr>
        <w:t xml:space="preserve"> wymienionych w </w:t>
      </w:r>
      <w:proofErr w:type="spellStart"/>
      <w:r w:rsidR="00457370">
        <w:rPr>
          <w:rFonts w:ascii="Arial" w:hAnsi="Arial" w:cs="Arial"/>
          <w:sz w:val="24"/>
          <w:szCs w:val="24"/>
        </w:rPr>
        <w:t>ust.1</w:t>
      </w:r>
      <w:proofErr w:type="spellEnd"/>
      <w:r w:rsidR="00457370">
        <w:rPr>
          <w:rFonts w:ascii="Arial" w:hAnsi="Arial" w:cs="Arial"/>
          <w:sz w:val="24"/>
          <w:szCs w:val="24"/>
        </w:rPr>
        <w:t xml:space="preserve"> pkt 2) i 3) nie może przekraczać 30% </w:t>
      </w:r>
      <w:r w:rsidRPr="00193A14">
        <w:rPr>
          <w:rFonts w:ascii="Arial" w:hAnsi="Arial" w:cs="Arial"/>
          <w:sz w:val="24"/>
          <w:szCs w:val="24"/>
        </w:rPr>
        <w:t xml:space="preserve">wynagrodzenia </w:t>
      </w:r>
      <w:r w:rsidR="006620E3">
        <w:rPr>
          <w:rFonts w:ascii="Arial" w:hAnsi="Arial" w:cs="Arial"/>
          <w:sz w:val="24"/>
          <w:szCs w:val="24"/>
        </w:rPr>
        <w:t xml:space="preserve">ryczałtowego </w:t>
      </w:r>
      <w:r w:rsidRPr="00193A14">
        <w:rPr>
          <w:rFonts w:ascii="Arial" w:hAnsi="Arial" w:cs="Arial"/>
          <w:sz w:val="24"/>
          <w:szCs w:val="24"/>
        </w:rPr>
        <w:t>brutto określonego w § 5 ust.</w:t>
      </w:r>
      <w:r w:rsidR="001B7026">
        <w:rPr>
          <w:rFonts w:ascii="Arial" w:hAnsi="Arial" w:cs="Arial"/>
          <w:sz w:val="24"/>
          <w:szCs w:val="24"/>
        </w:rPr>
        <w:t> </w:t>
      </w:r>
      <w:r w:rsidRPr="00193A14">
        <w:rPr>
          <w:rFonts w:ascii="Arial" w:hAnsi="Arial" w:cs="Arial"/>
          <w:sz w:val="24"/>
          <w:szCs w:val="24"/>
        </w:rPr>
        <w:t>1 umowy</w:t>
      </w:r>
      <w:r w:rsidR="00CE424B" w:rsidRPr="00193A14">
        <w:rPr>
          <w:rFonts w:ascii="Arial" w:hAnsi="Arial" w:cs="Arial"/>
          <w:sz w:val="24"/>
          <w:szCs w:val="24"/>
        </w:rPr>
        <w:t>.</w:t>
      </w:r>
    </w:p>
    <w:p w14:paraId="4399BC85" w14:textId="77777777" w:rsidR="00086E4C" w:rsidRPr="00193A14" w:rsidRDefault="00086E4C" w:rsidP="0078448F">
      <w:pPr>
        <w:pStyle w:val="Akapitzlist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426" w:hanging="357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Zamawiający dopuszcza </w:t>
      </w:r>
      <w:r w:rsidR="00457370">
        <w:rPr>
          <w:rFonts w:ascii="Arial" w:hAnsi="Arial" w:cs="Arial"/>
          <w:sz w:val="24"/>
          <w:szCs w:val="24"/>
        </w:rPr>
        <w:t xml:space="preserve">kumulację </w:t>
      </w:r>
      <w:r w:rsidRPr="00193A14">
        <w:rPr>
          <w:rFonts w:ascii="Arial" w:hAnsi="Arial" w:cs="Arial"/>
          <w:sz w:val="24"/>
          <w:szCs w:val="24"/>
        </w:rPr>
        <w:t xml:space="preserve">kar umownych, przy czym łączna wysokość kar umownych nie może przekroczyć </w:t>
      </w:r>
      <w:r w:rsidR="00457370">
        <w:rPr>
          <w:rFonts w:ascii="Arial" w:hAnsi="Arial" w:cs="Arial"/>
          <w:sz w:val="24"/>
          <w:szCs w:val="24"/>
        </w:rPr>
        <w:t>5</w:t>
      </w:r>
      <w:r w:rsidRPr="00193A14">
        <w:rPr>
          <w:rFonts w:ascii="Arial" w:hAnsi="Arial" w:cs="Arial"/>
          <w:sz w:val="24"/>
          <w:szCs w:val="24"/>
        </w:rPr>
        <w:t>0 % wynagrodzenia umownego brutto</w:t>
      </w:r>
      <w:r w:rsidR="00B40113" w:rsidRPr="00193A14">
        <w:rPr>
          <w:rFonts w:ascii="Arial" w:hAnsi="Arial" w:cs="Arial"/>
          <w:sz w:val="24"/>
          <w:szCs w:val="24"/>
        </w:rPr>
        <w:t>.</w:t>
      </w:r>
    </w:p>
    <w:p w14:paraId="7BE211D4" w14:textId="77777777" w:rsidR="00086E4C" w:rsidRPr="00193A14" w:rsidRDefault="00086E4C" w:rsidP="0078448F">
      <w:pPr>
        <w:pStyle w:val="Akapitzlist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>Strony postanawiają, że mogą dochodzić odszkodowania uzupełniającego, przewyższającego kary umowne do pełnej wysokości poniesionej szkody.</w:t>
      </w:r>
    </w:p>
    <w:p w14:paraId="2AD2F837" w14:textId="77777777" w:rsidR="00086E4C" w:rsidRPr="005A6677" w:rsidRDefault="00086E4C" w:rsidP="0078448F">
      <w:pPr>
        <w:pStyle w:val="Akapitzlist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Strony ustalają, że w razie naliczenia kar umownych zgodnie z </w:t>
      </w:r>
      <w:proofErr w:type="spellStart"/>
      <w:r w:rsidRPr="00193A14">
        <w:rPr>
          <w:rFonts w:ascii="Arial" w:hAnsi="Arial" w:cs="Arial"/>
          <w:sz w:val="24"/>
          <w:szCs w:val="24"/>
        </w:rPr>
        <w:t>ust.1</w:t>
      </w:r>
      <w:proofErr w:type="spellEnd"/>
      <w:r w:rsidRPr="00193A14">
        <w:rPr>
          <w:rFonts w:ascii="Arial" w:hAnsi="Arial" w:cs="Arial"/>
          <w:sz w:val="24"/>
          <w:szCs w:val="24"/>
        </w:rPr>
        <w:t xml:space="preserve"> Zamawiający jest upoważniony do potrącenia kwoty tych kar z należności Wykonawcy</w:t>
      </w:r>
      <w:r w:rsidRPr="00193A14">
        <w:rPr>
          <w:rFonts w:ascii="Arial" w:hAnsi="Arial" w:cs="Arial"/>
          <w:i/>
          <w:sz w:val="24"/>
          <w:szCs w:val="24"/>
        </w:rPr>
        <w:t>.</w:t>
      </w:r>
    </w:p>
    <w:p w14:paraId="1BAEA5F1" w14:textId="6D9D0FB4" w:rsidR="005A6677" w:rsidRPr="005A6677" w:rsidRDefault="005A6677" w:rsidP="005A6677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>W szczególnie uzasadnionych przypadkach, na pisemny wniosek Wykonawcy, Zamawiający przewiduje możliwość odstąpienia od naliczania kar, jeśli opóźnienie nastąpiło z przyczyn niezależnych od Wykonawcy, a jednocześnie Wykonawca dołożył należytej staranności aby dotrzymać terminu umowy.</w:t>
      </w:r>
    </w:p>
    <w:p w14:paraId="7A8915BE" w14:textId="77777777" w:rsidR="00457370" w:rsidRPr="00193A14" w:rsidRDefault="00457370" w:rsidP="0078448F">
      <w:pPr>
        <w:pStyle w:val="Akapitzlist"/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stwierdzenia nieprawidłowego wykonania usługi, Zamawiający może powierzyć wykonanie prawidłowej usługi na koszt Wykonawcy.</w:t>
      </w:r>
    </w:p>
    <w:p w14:paraId="781409F7" w14:textId="77777777" w:rsidR="0061592D" w:rsidRPr="00193A14" w:rsidRDefault="0061592D" w:rsidP="007844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CF30F5" w14:textId="77777777" w:rsidR="00664679" w:rsidRDefault="006620E3" w:rsidP="0033558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§7</w:t>
      </w:r>
      <w:r w:rsidR="003C7A11">
        <w:rPr>
          <w:rFonts w:ascii="Arial" w:hAnsi="Arial" w:cs="Arial"/>
          <w:b/>
          <w:sz w:val="24"/>
          <w:szCs w:val="24"/>
        </w:rPr>
        <w:t xml:space="preserve"> </w:t>
      </w:r>
      <w:r w:rsidR="003C7A11" w:rsidRPr="00193A14">
        <w:rPr>
          <w:rFonts w:ascii="Arial" w:hAnsi="Arial" w:cs="Arial"/>
          <w:b/>
          <w:sz w:val="24"/>
          <w:szCs w:val="24"/>
        </w:rPr>
        <w:t>Zabezpieczenie należytego wykonania umowy</w:t>
      </w:r>
    </w:p>
    <w:p w14:paraId="425BC157" w14:textId="77777777" w:rsidR="00507DF1" w:rsidRPr="00193A14" w:rsidRDefault="00507DF1" w:rsidP="0033558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C927EE8" w14:textId="77777777" w:rsidR="00507DF1" w:rsidRPr="00FB6730" w:rsidRDefault="00507DF1" w:rsidP="00507DF1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>Do pokrycia roszczeń z tytułu niewykonania lub nienależytego wykonania niniejszej umowy strony ustalają ZNWU w wysokości ………… zł (</w:t>
      </w:r>
      <w:r>
        <w:rPr>
          <w:rFonts w:ascii="Arial" w:hAnsi="Arial" w:cs="Arial"/>
          <w:sz w:val="24"/>
          <w:szCs w:val="24"/>
        </w:rPr>
        <w:t>5</w:t>
      </w:r>
      <w:r w:rsidRPr="00FB6730">
        <w:rPr>
          <w:rFonts w:ascii="Arial" w:hAnsi="Arial" w:cs="Arial"/>
          <w:sz w:val="24"/>
          <w:szCs w:val="24"/>
        </w:rPr>
        <w:t xml:space="preserve">% ceny oferty), słownie: ………………………… złotych 00/100) w formie …………….……. </w:t>
      </w:r>
    </w:p>
    <w:p w14:paraId="02124209" w14:textId="77777777" w:rsidR="00507DF1" w:rsidRDefault="00507DF1" w:rsidP="00507DF1">
      <w:pPr>
        <w:pStyle w:val="Akapitzlist"/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E95F3F5" w14:textId="68EA5D82" w:rsidR="00664679" w:rsidRPr="00193A14" w:rsidRDefault="0014347F" w:rsidP="0078448F">
      <w:pPr>
        <w:pStyle w:val="Akapitzlist"/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dnia wyznaczonego na </w:t>
      </w:r>
      <w:r w:rsidR="00664679" w:rsidRPr="00193A14">
        <w:rPr>
          <w:rFonts w:ascii="Arial" w:hAnsi="Arial" w:cs="Arial"/>
          <w:sz w:val="24"/>
          <w:szCs w:val="24"/>
        </w:rPr>
        <w:t>podpisanie umowy</w:t>
      </w:r>
      <w:r w:rsidR="00F35885">
        <w:rPr>
          <w:rFonts w:ascii="Arial" w:hAnsi="Arial" w:cs="Arial"/>
          <w:sz w:val="24"/>
          <w:szCs w:val="24"/>
        </w:rPr>
        <w:t xml:space="preserve"> Wykonawca wniósł ZNWU, </w:t>
      </w:r>
      <w:r w:rsidR="00EF59AF">
        <w:rPr>
          <w:rFonts w:ascii="Arial" w:hAnsi="Arial" w:cs="Arial"/>
          <w:sz w:val="24"/>
          <w:szCs w:val="24"/>
        </w:rPr>
        <w:br/>
      </w:r>
      <w:r w:rsidR="00F35885">
        <w:rPr>
          <w:rFonts w:ascii="Arial" w:hAnsi="Arial" w:cs="Arial"/>
          <w:sz w:val="24"/>
          <w:szCs w:val="24"/>
        </w:rPr>
        <w:t>do pokrycia roszczeń z tytułu</w:t>
      </w:r>
      <w:r w:rsidR="00664679" w:rsidRPr="00193A14">
        <w:rPr>
          <w:rFonts w:ascii="Arial" w:hAnsi="Arial" w:cs="Arial"/>
          <w:sz w:val="24"/>
          <w:szCs w:val="24"/>
        </w:rPr>
        <w:t xml:space="preserve"> niewykonania lub niena</w:t>
      </w:r>
      <w:r w:rsidR="00F35885">
        <w:rPr>
          <w:rFonts w:ascii="Arial" w:hAnsi="Arial" w:cs="Arial"/>
          <w:sz w:val="24"/>
          <w:szCs w:val="24"/>
        </w:rPr>
        <w:t xml:space="preserve">leżytego wykonania umowy, </w:t>
      </w:r>
      <w:r w:rsidR="00664679" w:rsidRPr="00193A14">
        <w:rPr>
          <w:rFonts w:ascii="Arial" w:hAnsi="Arial" w:cs="Arial"/>
          <w:sz w:val="24"/>
          <w:szCs w:val="24"/>
        </w:rPr>
        <w:t>w wysokości …………….. zł</w:t>
      </w:r>
      <w:r w:rsidR="00664679" w:rsidRPr="00F61D1A">
        <w:rPr>
          <w:rFonts w:ascii="Arial" w:hAnsi="Arial" w:cs="Arial"/>
          <w:color w:val="365F91" w:themeColor="accent1" w:themeShade="BF"/>
          <w:sz w:val="24"/>
          <w:szCs w:val="24"/>
        </w:rPr>
        <w:t>.</w:t>
      </w:r>
      <w:r w:rsidR="00664679" w:rsidRPr="00193A14">
        <w:rPr>
          <w:rFonts w:ascii="Arial" w:hAnsi="Arial" w:cs="Arial"/>
          <w:sz w:val="24"/>
          <w:szCs w:val="24"/>
        </w:rPr>
        <w:t xml:space="preserve"> (</w:t>
      </w:r>
      <w:r w:rsidR="00664679" w:rsidRPr="00497A66">
        <w:rPr>
          <w:rFonts w:ascii="Arial" w:hAnsi="Arial" w:cs="Arial"/>
          <w:sz w:val="24"/>
          <w:szCs w:val="24"/>
        </w:rPr>
        <w:t>5%</w:t>
      </w:r>
      <w:r w:rsidR="00664679" w:rsidRPr="00F61D1A">
        <w:rPr>
          <w:rFonts w:ascii="Arial" w:hAnsi="Arial" w:cs="Arial"/>
          <w:color w:val="365F91" w:themeColor="accent1" w:themeShade="BF"/>
          <w:sz w:val="24"/>
          <w:szCs w:val="24"/>
        </w:rPr>
        <w:t xml:space="preserve"> </w:t>
      </w:r>
      <w:r w:rsidR="00664679" w:rsidRPr="00193A14">
        <w:rPr>
          <w:rFonts w:ascii="Arial" w:hAnsi="Arial" w:cs="Arial"/>
          <w:sz w:val="24"/>
          <w:szCs w:val="24"/>
        </w:rPr>
        <w:t>ceny oferty) w formie …………………..</w:t>
      </w:r>
      <w:r w:rsidR="00F35885">
        <w:rPr>
          <w:rFonts w:ascii="Arial" w:hAnsi="Arial" w:cs="Arial"/>
          <w:sz w:val="24"/>
          <w:szCs w:val="24"/>
        </w:rPr>
        <w:t xml:space="preserve"> (Gwarancji bankowej, </w:t>
      </w:r>
      <w:r w:rsidR="00C94D8B">
        <w:rPr>
          <w:rFonts w:ascii="Arial" w:hAnsi="Arial" w:cs="Arial"/>
          <w:sz w:val="24"/>
          <w:szCs w:val="24"/>
        </w:rPr>
        <w:t>Gwarancji ubezpieczeniowej</w:t>
      </w:r>
      <w:r w:rsidR="00F35885">
        <w:rPr>
          <w:rFonts w:ascii="Arial" w:hAnsi="Arial" w:cs="Arial"/>
          <w:sz w:val="24"/>
          <w:szCs w:val="24"/>
        </w:rPr>
        <w:t>)</w:t>
      </w:r>
      <w:r w:rsidR="00664679" w:rsidRPr="00193A14">
        <w:rPr>
          <w:rFonts w:ascii="Arial" w:hAnsi="Arial" w:cs="Arial"/>
          <w:sz w:val="24"/>
          <w:szCs w:val="24"/>
        </w:rPr>
        <w:t xml:space="preserve"> </w:t>
      </w:r>
      <w:r w:rsidR="00664679" w:rsidRPr="00F61D1A">
        <w:rPr>
          <w:rFonts w:ascii="Arial" w:hAnsi="Arial" w:cs="Arial"/>
          <w:color w:val="365F91" w:themeColor="accent1" w:themeShade="BF"/>
          <w:sz w:val="24"/>
          <w:szCs w:val="24"/>
        </w:rPr>
        <w:t xml:space="preserve"> </w:t>
      </w:r>
    </w:p>
    <w:p w14:paraId="49BCC662" w14:textId="77777777" w:rsidR="00664679" w:rsidRPr="00193A14" w:rsidRDefault="00664679" w:rsidP="0078448F">
      <w:pPr>
        <w:pStyle w:val="Akapitzlist"/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W przypadku wniesienia ZNWU w innej formie niż pieniądz, dokument gwarancyjny powinien mieć charakter bezwarunkowy i nieodwołalny (tj. zawierać zobowiązanie do wpłaty sumy po otrzymaniu pierwszego pisemnego żądania </w:t>
      </w:r>
      <w:r w:rsidR="00CE424B" w:rsidRPr="00193A14">
        <w:rPr>
          <w:rFonts w:ascii="Arial" w:hAnsi="Arial" w:cs="Arial"/>
          <w:sz w:val="24"/>
          <w:szCs w:val="24"/>
        </w:rPr>
        <w:br/>
      </w:r>
      <w:r w:rsidRPr="00193A14">
        <w:rPr>
          <w:rFonts w:ascii="Arial" w:hAnsi="Arial" w:cs="Arial"/>
          <w:sz w:val="24"/>
          <w:szCs w:val="24"/>
        </w:rPr>
        <w:t>i nie zawierać klauzuli o odwołalności) i posiadać te</w:t>
      </w:r>
      <w:r w:rsidR="0014347F">
        <w:rPr>
          <w:rFonts w:ascii="Arial" w:hAnsi="Arial" w:cs="Arial"/>
          <w:sz w:val="24"/>
          <w:szCs w:val="24"/>
        </w:rPr>
        <w:t xml:space="preserve">rmin ważności o 30 dni dłuższy </w:t>
      </w:r>
      <w:r w:rsidRPr="00193A14">
        <w:rPr>
          <w:rFonts w:ascii="Arial" w:hAnsi="Arial" w:cs="Arial"/>
          <w:sz w:val="24"/>
          <w:szCs w:val="24"/>
        </w:rPr>
        <w:t>od planowanego umownego terminu zakończenia realizacji przedmiotu umowy.</w:t>
      </w:r>
    </w:p>
    <w:p w14:paraId="6A138945" w14:textId="77777777" w:rsidR="00664679" w:rsidRPr="00193A14" w:rsidRDefault="00664679" w:rsidP="0078448F">
      <w:pPr>
        <w:pStyle w:val="Akapitzlist"/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  <w:lang w:eastAsia="pl-PL"/>
        </w:rPr>
        <w:t>W przypadku wydłużenia umownego terminu wykonania przedmiotu umowy, Wykonawca zobowiązuje się dostarczyć nowy dokument obejmujący zmieniony okres realizacji umowy w dniu podpisania aneksu, pod rygorem potrącenia wymaganej kwoty z najbliższej faktury.</w:t>
      </w:r>
    </w:p>
    <w:p w14:paraId="0A861CF2" w14:textId="77777777" w:rsidR="00664679" w:rsidRPr="00193A14" w:rsidRDefault="00664679" w:rsidP="0078448F">
      <w:pPr>
        <w:pStyle w:val="Akapitzlist"/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W przypadku podpisania aneksu o wydłużenie terminu zakończenia przedmiotu umowy w siedzibie Wykonawcy, aneks do umowy powinien wpłynąć </w:t>
      </w:r>
      <w:r w:rsidRPr="00193A14">
        <w:rPr>
          <w:rFonts w:ascii="Arial" w:hAnsi="Arial" w:cs="Arial"/>
          <w:sz w:val="24"/>
          <w:szCs w:val="24"/>
        </w:rPr>
        <w:br/>
        <w:t>do Zamawiającego wraz z dokum</w:t>
      </w:r>
      <w:r w:rsidR="0014347F">
        <w:rPr>
          <w:rFonts w:ascii="Arial" w:hAnsi="Arial" w:cs="Arial"/>
          <w:sz w:val="24"/>
          <w:szCs w:val="24"/>
        </w:rPr>
        <w:t xml:space="preserve">entem wydłużającym termin ZNWU </w:t>
      </w:r>
      <w:r w:rsidR="00EF59AF">
        <w:rPr>
          <w:rFonts w:ascii="Arial" w:hAnsi="Arial" w:cs="Arial"/>
          <w:sz w:val="24"/>
          <w:szCs w:val="24"/>
        </w:rPr>
        <w:br/>
      </w:r>
      <w:r w:rsidRPr="00193A14">
        <w:rPr>
          <w:rFonts w:ascii="Arial" w:hAnsi="Arial" w:cs="Arial"/>
          <w:sz w:val="24"/>
          <w:szCs w:val="24"/>
        </w:rPr>
        <w:t>pod rygorem potrącenia kwoty ZNWU z faktury Wykonawcy.</w:t>
      </w:r>
    </w:p>
    <w:p w14:paraId="56113393" w14:textId="77777777" w:rsidR="00664679" w:rsidRPr="00193A14" w:rsidRDefault="00664679" w:rsidP="0078448F">
      <w:pPr>
        <w:pStyle w:val="Akapitzlist"/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Wykonawca, który nie zrealizował terminowo przedmiotu umowy i nie uzyskał </w:t>
      </w:r>
      <w:r w:rsidRPr="00193A14">
        <w:rPr>
          <w:rFonts w:ascii="Arial" w:hAnsi="Arial" w:cs="Arial"/>
          <w:sz w:val="24"/>
          <w:szCs w:val="24"/>
        </w:rPr>
        <w:br/>
        <w:t xml:space="preserve">od Zamawiającego aneksu o jego wydłużeniu, zobowiązany jest zachowując ciągłość zabezpieczenia należytego wykonania przedmiotu umowy złożyć </w:t>
      </w:r>
      <w:r w:rsidRPr="00193A14">
        <w:rPr>
          <w:rFonts w:ascii="Arial" w:hAnsi="Arial" w:cs="Arial"/>
          <w:sz w:val="24"/>
          <w:szCs w:val="24"/>
        </w:rPr>
        <w:br/>
        <w:t>w siedzibie Zamawiającego dok</w:t>
      </w:r>
      <w:r w:rsidR="0014347F">
        <w:rPr>
          <w:rFonts w:ascii="Arial" w:hAnsi="Arial" w:cs="Arial"/>
          <w:sz w:val="24"/>
          <w:szCs w:val="24"/>
        </w:rPr>
        <w:t xml:space="preserve">ument ZNWU z terminem ważności </w:t>
      </w:r>
      <w:r w:rsidRPr="00193A14">
        <w:rPr>
          <w:rFonts w:ascii="Arial" w:hAnsi="Arial" w:cs="Arial"/>
          <w:sz w:val="24"/>
          <w:szCs w:val="24"/>
        </w:rPr>
        <w:t>o 30 dni dłuższym od dnia przewidzianego terminu realizacji umowy pod rygorem potrącenia kwoty ZNWU z faktury Wykonawcy.</w:t>
      </w:r>
    </w:p>
    <w:p w14:paraId="6CF46910" w14:textId="77777777" w:rsidR="0014347F" w:rsidRDefault="00491674" w:rsidP="0078448F">
      <w:pPr>
        <w:pStyle w:val="Akapitzlist"/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Zabezpi</w:t>
      </w:r>
      <w:r w:rsidR="00C167E0">
        <w:rPr>
          <w:rFonts w:ascii="Arial" w:hAnsi="Arial" w:cs="Arial"/>
          <w:sz w:val="24"/>
          <w:szCs w:val="24"/>
        </w:rPr>
        <w:t>eczenie w wysokości 70</w:t>
      </w:r>
      <w:r w:rsidR="00664679" w:rsidRPr="00193A14">
        <w:rPr>
          <w:rFonts w:ascii="Arial" w:hAnsi="Arial" w:cs="Arial"/>
          <w:sz w:val="24"/>
          <w:szCs w:val="24"/>
        </w:rPr>
        <w:t xml:space="preserve">%, gwarantujące zgodne z umową wykonanie przedmiotu umowy zostanie zwolnione na podstawie </w:t>
      </w:r>
      <w:r w:rsidR="00664679" w:rsidRPr="002F7F8A">
        <w:rPr>
          <w:rFonts w:ascii="Arial" w:hAnsi="Arial" w:cs="Arial"/>
          <w:sz w:val="24"/>
          <w:szCs w:val="24"/>
        </w:rPr>
        <w:t xml:space="preserve">protokołu </w:t>
      </w:r>
      <w:r w:rsidR="002F7F8A" w:rsidRPr="002F7F8A">
        <w:rPr>
          <w:rFonts w:ascii="Arial" w:hAnsi="Arial" w:cs="Arial"/>
          <w:sz w:val="24"/>
          <w:szCs w:val="24"/>
        </w:rPr>
        <w:t>zdawczo- odbiorczego</w:t>
      </w:r>
      <w:r w:rsidR="002F7F8A">
        <w:rPr>
          <w:rFonts w:ascii="Arial" w:hAnsi="Arial" w:cs="Arial"/>
          <w:color w:val="FF0000"/>
          <w:sz w:val="24"/>
          <w:szCs w:val="24"/>
        </w:rPr>
        <w:t xml:space="preserve"> </w:t>
      </w:r>
      <w:r w:rsidR="00664679" w:rsidRPr="00193A14">
        <w:rPr>
          <w:rFonts w:ascii="Arial" w:hAnsi="Arial" w:cs="Arial"/>
          <w:sz w:val="24"/>
          <w:szCs w:val="24"/>
        </w:rPr>
        <w:t>w ciągu 30 dni od jego podpisania.</w:t>
      </w:r>
    </w:p>
    <w:p w14:paraId="776F82C5" w14:textId="77777777" w:rsidR="00C167E0" w:rsidRPr="00845B49" w:rsidRDefault="00C167E0" w:rsidP="00C167E0">
      <w:pPr>
        <w:pStyle w:val="Akapitzlist"/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845B49">
        <w:rPr>
          <w:rFonts w:ascii="Arial" w:hAnsi="Arial" w:cs="Arial"/>
          <w:sz w:val="24"/>
          <w:szCs w:val="24"/>
        </w:rPr>
        <w:t xml:space="preserve">Po upływie okresu rękojmi Zamawiający, na podstawie Protokołu Odbioru Ostatecznego bez wad, zwolni w ciągu 15 dni od dnia podpisania protokołu ZNWU złożone na okres rękojmi na wskazany rachunek bankowy lub odeśle dokument ZNWU na adres </w:t>
      </w:r>
      <w:r w:rsidRPr="00845B49">
        <w:rPr>
          <w:rFonts w:ascii="Arial" w:hAnsi="Arial" w:cs="Arial"/>
          <w:i/>
          <w:sz w:val="24"/>
          <w:szCs w:val="24"/>
        </w:rPr>
        <w:t>WYKONAWCY</w:t>
      </w:r>
      <w:r w:rsidRPr="00845B49">
        <w:rPr>
          <w:rFonts w:ascii="Arial" w:hAnsi="Arial" w:cs="Arial"/>
          <w:sz w:val="24"/>
          <w:szCs w:val="24"/>
        </w:rPr>
        <w:t xml:space="preserve">. W przypadku stwierdzenia wad i braku ich </w:t>
      </w:r>
      <w:r w:rsidRPr="00845B49">
        <w:rPr>
          <w:rFonts w:ascii="Arial" w:hAnsi="Arial" w:cs="Arial"/>
          <w:sz w:val="24"/>
          <w:szCs w:val="24"/>
        </w:rPr>
        <w:lastRenderedPageBreak/>
        <w:t xml:space="preserve">usuwania ze strony </w:t>
      </w:r>
      <w:r w:rsidRPr="00845B49">
        <w:rPr>
          <w:rFonts w:ascii="Arial" w:hAnsi="Arial" w:cs="Arial"/>
          <w:i/>
          <w:sz w:val="24"/>
          <w:szCs w:val="24"/>
        </w:rPr>
        <w:t>WYKONAWCY</w:t>
      </w:r>
      <w:r w:rsidRPr="00845B49">
        <w:rPr>
          <w:rFonts w:ascii="Arial" w:hAnsi="Arial" w:cs="Arial"/>
          <w:sz w:val="24"/>
          <w:szCs w:val="24"/>
        </w:rPr>
        <w:t xml:space="preserve">, Zamawiający zatrzyma należną kwotę </w:t>
      </w:r>
      <w:r>
        <w:rPr>
          <w:rFonts w:ascii="Arial" w:hAnsi="Arial" w:cs="Arial"/>
          <w:sz w:val="24"/>
          <w:szCs w:val="24"/>
        </w:rPr>
        <w:br/>
      </w:r>
      <w:r w:rsidRPr="00845B49">
        <w:rPr>
          <w:rFonts w:ascii="Arial" w:hAnsi="Arial" w:cs="Arial"/>
          <w:sz w:val="24"/>
          <w:szCs w:val="24"/>
        </w:rPr>
        <w:t>z ZNWU lub wystąpi o nią do Gwaranta.</w:t>
      </w:r>
    </w:p>
    <w:p w14:paraId="0BF8B86E" w14:textId="77777777" w:rsidR="00C167E0" w:rsidRDefault="00C167E0" w:rsidP="00C167E0">
      <w:pPr>
        <w:pStyle w:val="Akapitzlist"/>
        <w:tabs>
          <w:tab w:val="left" w:pos="0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5FC806FC" w14:textId="77777777" w:rsidR="003A39C7" w:rsidRDefault="003A39C7" w:rsidP="00845B4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7C0E623" w14:textId="77777777" w:rsidR="00664679" w:rsidRDefault="00664679" w:rsidP="007844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93A14">
        <w:rPr>
          <w:rFonts w:ascii="Arial" w:hAnsi="Arial" w:cs="Arial"/>
          <w:b/>
          <w:sz w:val="24"/>
          <w:szCs w:val="24"/>
        </w:rPr>
        <w:t>§</w:t>
      </w:r>
      <w:r w:rsidR="006620E3">
        <w:rPr>
          <w:rFonts w:ascii="Arial" w:hAnsi="Arial" w:cs="Arial"/>
          <w:b/>
          <w:sz w:val="24"/>
          <w:szCs w:val="24"/>
        </w:rPr>
        <w:t>8</w:t>
      </w:r>
      <w:r w:rsidR="003C7A11">
        <w:rPr>
          <w:rFonts w:ascii="Arial" w:hAnsi="Arial" w:cs="Arial"/>
          <w:b/>
          <w:sz w:val="24"/>
          <w:szCs w:val="24"/>
        </w:rPr>
        <w:t xml:space="preserve"> </w:t>
      </w:r>
      <w:r w:rsidR="003C7A11" w:rsidRPr="00193A14">
        <w:rPr>
          <w:rFonts w:ascii="Arial" w:hAnsi="Arial" w:cs="Arial"/>
          <w:b/>
          <w:sz w:val="24"/>
          <w:szCs w:val="24"/>
        </w:rPr>
        <w:t>Odstąpienie od umowy</w:t>
      </w:r>
    </w:p>
    <w:p w14:paraId="5E499877" w14:textId="77777777" w:rsidR="00574C42" w:rsidRDefault="00574C42" w:rsidP="007844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86AFF92" w14:textId="77777777" w:rsidR="007806C9" w:rsidRPr="00193A14" w:rsidRDefault="007806C9" w:rsidP="0078448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BDB64EC" w14:textId="77777777" w:rsidR="00664679" w:rsidRPr="00193A14" w:rsidRDefault="00664679" w:rsidP="0078448F">
      <w:pPr>
        <w:pStyle w:val="Akapitzlist"/>
        <w:numPr>
          <w:ilvl w:val="0"/>
          <w:numId w:val="10"/>
        </w:numPr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Strony postanawiają, że oprócz przypadków przewidzianych przez ustawy: Prawo zamówień publicznych i Kodeks Cywilny, przysługuje Zamawiającemu prawo odstąpienia od umowy w </w:t>
      </w:r>
      <w:r w:rsidRPr="00F31C57">
        <w:rPr>
          <w:rFonts w:ascii="Arial" w:hAnsi="Arial" w:cs="Arial"/>
          <w:sz w:val="24"/>
          <w:szCs w:val="24"/>
        </w:rPr>
        <w:t>terminie</w:t>
      </w:r>
      <w:r w:rsidR="00D35D5A">
        <w:rPr>
          <w:rFonts w:ascii="Arial" w:hAnsi="Arial" w:cs="Arial"/>
          <w:sz w:val="24"/>
          <w:szCs w:val="24"/>
        </w:rPr>
        <w:t xml:space="preserve"> 3</w:t>
      </w:r>
      <w:r w:rsidR="003A39C7">
        <w:rPr>
          <w:rFonts w:ascii="Arial" w:hAnsi="Arial" w:cs="Arial"/>
          <w:sz w:val="24"/>
          <w:szCs w:val="24"/>
        </w:rPr>
        <w:t xml:space="preserve">0 dni </w:t>
      </w:r>
      <w:r w:rsidR="003031DC">
        <w:rPr>
          <w:rFonts w:ascii="Arial" w:hAnsi="Arial" w:cs="Arial"/>
          <w:sz w:val="24"/>
          <w:szCs w:val="24"/>
        </w:rPr>
        <w:t xml:space="preserve">od zawarcia umowy i nie później </w:t>
      </w:r>
      <w:r w:rsidR="00666C9A">
        <w:rPr>
          <w:rFonts w:ascii="Arial" w:hAnsi="Arial" w:cs="Arial"/>
          <w:sz w:val="24"/>
          <w:szCs w:val="24"/>
        </w:rPr>
        <w:br/>
      </w:r>
      <w:r w:rsidR="009A77AE">
        <w:rPr>
          <w:rFonts w:ascii="Arial" w:hAnsi="Arial" w:cs="Arial"/>
          <w:sz w:val="24"/>
          <w:szCs w:val="24"/>
        </w:rPr>
        <w:t>niż do upływu terminu</w:t>
      </w:r>
      <w:r w:rsidR="003031DC">
        <w:rPr>
          <w:rFonts w:ascii="Arial" w:hAnsi="Arial" w:cs="Arial"/>
          <w:sz w:val="24"/>
          <w:szCs w:val="24"/>
        </w:rPr>
        <w:t xml:space="preserve"> gwarancji w poniższych przypadkach</w:t>
      </w:r>
      <w:r w:rsidRPr="00193A14">
        <w:rPr>
          <w:rFonts w:ascii="Arial" w:hAnsi="Arial" w:cs="Arial"/>
          <w:sz w:val="24"/>
          <w:szCs w:val="24"/>
        </w:rPr>
        <w:t>:</w:t>
      </w:r>
    </w:p>
    <w:p w14:paraId="502DA1DC" w14:textId="3E1049C9" w:rsidR="005A6677" w:rsidRDefault="005A6677" w:rsidP="0078448F">
      <w:pPr>
        <w:pStyle w:val="Akapitzlist"/>
        <w:numPr>
          <w:ilvl w:val="0"/>
          <w:numId w:val="11"/>
        </w:numPr>
        <w:tabs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B6730">
        <w:rPr>
          <w:rFonts w:ascii="Arial" w:hAnsi="Arial" w:cs="Arial"/>
          <w:sz w:val="24"/>
          <w:szCs w:val="24"/>
        </w:rPr>
        <w:t>zostanie ogłoszona upadłość lub rozwiązanie firmy Wykonawcy z wyjątkiem dobrowolności likwidacji w celu połączenia lub reorganizacji,</w:t>
      </w:r>
    </w:p>
    <w:p w14:paraId="3ABB8641" w14:textId="306FE840" w:rsidR="00B839EA" w:rsidRDefault="004D7EA3" w:rsidP="0078448F">
      <w:pPr>
        <w:pStyle w:val="Akapitzlist"/>
        <w:numPr>
          <w:ilvl w:val="0"/>
          <w:numId w:val="11"/>
        </w:numPr>
        <w:tabs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B839EA">
        <w:rPr>
          <w:rFonts w:ascii="Arial" w:hAnsi="Arial" w:cs="Arial"/>
          <w:sz w:val="24"/>
          <w:szCs w:val="24"/>
        </w:rPr>
        <w:t>ostał wydany nakaz zajęcia majątku Wykonawcy,</w:t>
      </w:r>
    </w:p>
    <w:p w14:paraId="471A4142" w14:textId="77777777" w:rsidR="00B839EA" w:rsidRDefault="00B839EA" w:rsidP="0078448F">
      <w:pPr>
        <w:pStyle w:val="Akapitzlist"/>
        <w:numPr>
          <w:ilvl w:val="0"/>
          <w:numId w:val="11"/>
        </w:numPr>
        <w:tabs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 własnej winy przerwał realizację usługi,</w:t>
      </w:r>
    </w:p>
    <w:p w14:paraId="55464C0E" w14:textId="77777777" w:rsidR="00B839EA" w:rsidRPr="00193A14" w:rsidRDefault="00B839EA" w:rsidP="0078448F">
      <w:pPr>
        <w:pStyle w:val="Akapitzlist"/>
        <w:numPr>
          <w:ilvl w:val="0"/>
          <w:numId w:val="11"/>
        </w:numPr>
        <w:tabs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Wykonawca bez uzasadnionych przyczyn nie rozpoczął realizacji usługi </w:t>
      </w:r>
      <w:r>
        <w:rPr>
          <w:rFonts w:ascii="Arial" w:hAnsi="Arial" w:cs="Arial"/>
          <w:sz w:val="24"/>
          <w:szCs w:val="24"/>
        </w:rPr>
        <w:br/>
      </w:r>
      <w:r w:rsidRPr="00193A14">
        <w:rPr>
          <w:rFonts w:ascii="Arial" w:hAnsi="Arial" w:cs="Arial"/>
          <w:sz w:val="24"/>
          <w:szCs w:val="24"/>
        </w:rPr>
        <w:t>lub nie kontynuuje ich pomimo dodatkowych wezwań Zamawiającego,</w:t>
      </w:r>
    </w:p>
    <w:p w14:paraId="04E08F14" w14:textId="77777777" w:rsidR="00B839EA" w:rsidRPr="00193A14" w:rsidRDefault="00B839EA" w:rsidP="0078448F">
      <w:pPr>
        <w:pStyle w:val="Akapitzlist"/>
        <w:numPr>
          <w:ilvl w:val="0"/>
          <w:numId w:val="11"/>
        </w:numPr>
        <w:tabs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>Wykonawca wykonuje usługi niezgodnie z niniejszą umową,</w:t>
      </w:r>
    </w:p>
    <w:p w14:paraId="35DDAB83" w14:textId="77777777" w:rsidR="00B839EA" w:rsidRPr="00193A14" w:rsidRDefault="00B839EA" w:rsidP="0078448F">
      <w:pPr>
        <w:pStyle w:val="Akapitzlist"/>
        <w:numPr>
          <w:ilvl w:val="0"/>
          <w:numId w:val="11"/>
        </w:numPr>
        <w:tabs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>Wykonawca przy realizacji umowy jest zaangażowany w praktyki korupcyjne stwierdzone aktem oskarżenia,</w:t>
      </w:r>
    </w:p>
    <w:p w14:paraId="140991BD" w14:textId="77777777" w:rsidR="00B839EA" w:rsidRDefault="004D7EA3" w:rsidP="0078448F">
      <w:pPr>
        <w:pStyle w:val="Akapitzlist"/>
        <w:numPr>
          <w:ilvl w:val="0"/>
          <w:numId w:val="11"/>
        </w:numPr>
        <w:tabs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</w:t>
      </w:r>
      <w:r w:rsidR="00B839EA">
        <w:rPr>
          <w:rFonts w:ascii="Arial" w:hAnsi="Arial" w:cs="Arial"/>
          <w:sz w:val="24"/>
          <w:szCs w:val="24"/>
        </w:rPr>
        <w:t>eśli wysokość kar umownych, naliczonych w trakcie realizacji umowy przekroczy 50 % wartości wynagrodzenia umownego brutto.</w:t>
      </w:r>
    </w:p>
    <w:p w14:paraId="4E28CEA2" w14:textId="77777777" w:rsidR="00B40113" w:rsidRPr="00193A14" w:rsidRDefault="00664679" w:rsidP="0078448F">
      <w:pPr>
        <w:pStyle w:val="Akapitzlist"/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Zamawiającemu przysługuje prawo odstąpienia od umowy w przypadku, </w:t>
      </w:r>
      <w:r w:rsidR="006A5B89" w:rsidRPr="00193A14">
        <w:rPr>
          <w:rFonts w:ascii="Arial" w:hAnsi="Arial" w:cs="Arial"/>
          <w:sz w:val="24"/>
          <w:szCs w:val="24"/>
        </w:rPr>
        <w:br/>
      </w:r>
      <w:r w:rsidRPr="00193A14">
        <w:rPr>
          <w:rFonts w:ascii="Arial" w:hAnsi="Arial" w:cs="Arial"/>
          <w:sz w:val="24"/>
          <w:szCs w:val="24"/>
        </w:rPr>
        <w:t xml:space="preserve">gdy wystąpią istotne zmiany okoliczności powodujące, że wykonanie umowy </w:t>
      </w:r>
      <w:r w:rsidR="00C20700">
        <w:rPr>
          <w:rFonts w:ascii="Arial" w:hAnsi="Arial" w:cs="Arial"/>
          <w:sz w:val="24"/>
          <w:szCs w:val="24"/>
        </w:rPr>
        <w:br/>
      </w:r>
      <w:r w:rsidRPr="00193A14">
        <w:rPr>
          <w:rFonts w:ascii="Arial" w:hAnsi="Arial" w:cs="Arial"/>
          <w:sz w:val="24"/>
          <w:szCs w:val="24"/>
        </w:rPr>
        <w:t>nie leży w interesie publicznym, czego nie można było przewidzieć w chwili zawarcia umowy lub dalsze wykonywanie umowy może zagrozić istotnemu interesowi bezpieczeństwa państwa lub bezpieczeństwu publicznemu,</w:t>
      </w:r>
      <w:r w:rsidR="00B40113" w:rsidRPr="00193A14">
        <w:rPr>
          <w:rFonts w:ascii="Arial" w:hAnsi="Arial" w:cs="Arial"/>
          <w:sz w:val="24"/>
          <w:szCs w:val="24"/>
        </w:rPr>
        <w:t xml:space="preserve"> </w:t>
      </w:r>
      <w:r w:rsidRPr="00193A14">
        <w:rPr>
          <w:rFonts w:ascii="Arial" w:hAnsi="Arial" w:cs="Arial"/>
          <w:sz w:val="24"/>
          <w:szCs w:val="24"/>
        </w:rPr>
        <w:t>Zamawiający może odstąpić od umowy w terminie 30 dni od powzięcia wiadomości o powyższych okolicznościach</w:t>
      </w:r>
      <w:r w:rsidR="00CE424B" w:rsidRPr="00193A14">
        <w:rPr>
          <w:rFonts w:ascii="Arial" w:hAnsi="Arial" w:cs="Arial"/>
          <w:sz w:val="24"/>
          <w:szCs w:val="24"/>
        </w:rPr>
        <w:t>.</w:t>
      </w:r>
      <w:r w:rsidRPr="00193A14">
        <w:rPr>
          <w:rFonts w:ascii="Arial" w:hAnsi="Arial" w:cs="Arial"/>
          <w:sz w:val="24"/>
          <w:szCs w:val="24"/>
        </w:rPr>
        <w:t xml:space="preserve"> </w:t>
      </w:r>
    </w:p>
    <w:p w14:paraId="0E8C07ED" w14:textId="77777777" w:rsidR="00664679" w:rsidRPr="00193A14" w:rsidRDefault="00664679" w:rsidP="0078448F">
      <w:pPr>
        <w:pStyle w:val="Akapitzlist"/>
        <w:numPr>
          <w:ilvl w:val="0"/>
          <w:numId w:val="10"/>
        </w:numPr>
        <w:tabs>
          <w:tab w:val="left" w:pos="1134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 xml:space="preserve">W przypadku odstąpienia od umowy przez jedną ze stron Wykonawca </w:t>
      </w:r>
      <w:r w:rsidR="006A5B89" w:rsidRPr="00193A14">
        <w:rPr>
          <w:rFonts w:ascii="Arial" w:hAnsi="Arial" w:cs="Arial"/>
          <w:sz w:val="24"/>
          <w:szCs w:val="24"/>
        </w:rPr>
        <w:br/>
      </w:r>
      <w:r w:rsidRPr="00193A14">
        <w:rPr>
          <w:rFonts w:ascii="Arial" w:hAnsi="Arial" w:cs="Arial"/>
          <w:sz w:val="24"/>
          <w:szCs w:val="24"/>
        </w:rPr>
        <w:t xml:space="preserve">ma </w:t>
      </w:r>
      <w:r w:rsidR="004D7EA3">
        <w:rPr>
          <w:rFonts w:ascii="Arial" w:hAnsi="Arial" w:cs="Arial"/>
          <w:sz w:val="24"/>
          <w:szCs w:val="24"/>
        </w:rPr>
        <w:t>obowiązek wstrzymania realizacji</w:t>
      </w:r>
      <w:r w:rsidRPr="00193A14">
        <w:rPr>
          <w:rFonts w:ascii="Arial" w:hAnsi="Arial" w:cs="Arial"/>
          <w:sz w:val="24"/>
          <w:szCs w:val="24"/>
        </w:rPr>
        <w:t xml:space="preserve"> usługi w trybie natychmiastowym.</w:t>
      </w:r>
    </w:p>
    <w:p w14:paraId="2D18D83B" w14:textId="77777777" w:rsidR="00664679" w:rsidRDefault="00664679" w:rsidP="0078448F">
      <w:pPr>
        <w:pStyle w:val="Akapitzlist"/>
        <w:numPr>
          <w:ilvl w:val="0"/>
          <w:numId w:val="10"/>
        </w:numP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93A14">
        <w:rPr>
          <w:rFonts w:ascii="Arial" w:hAnsi="Arial" w:cs="Arial"/>
          <w:sz w:val="24"/>
          <w:szCs w:val="24"/>
        </w:rPr>
        <w:t>W przypadku dostarczenia zabezpieczenia należytego wykonania umowy (ZNWU) niezgodnego lub fałszywego Zamawiający rozwiąże umowę w trybie natychmiastowym z winy Wykonawcy.</w:t>
      </w:r>
    </w:p>
    <w:p w14:paraId="2D2C0DB3" w14:textId="77777777" w:rsidR="00574C42" w:rsidRPr="00193A14" w:rsidRDefault="00574C42" w:rsidP="00574C42">
      <w:pPr>
        <w:pStyle w:val="Akapitzlist"/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E1663B2" w14:textId="77777777" w:rsidR="00075F1D" w:rsidRPr="001F7588" w:rsidRDefault="00075F1D" w:rsidP="0078448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BFB6B13" w14:textId="77777777" w:rsidR="006E0812" w:rsidRDefault="00EC4160" w:rsidP="00CA240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§9</w:t>
      </w:r>
      <w:r w:rsidR="00CA2404">
        <w:rPr>
          <w:rFonts w:ascii="Arial" w:hAnsi="Arial" w:cs="Arial"/>
          <w:b/>
          <w:sz w:val="24"/>
          <w:szCs w:val="24"/>
        </w:rPr>
        <w:t xml:space="preserve"> </w:t>
      </w:r>
      <w:r w:rsidR="00CA2404" w:rsidRPr="001F7588">
        <w:rPr>
          <w:rFonts w:ascii="Arial" w:hAnsi="Arial" w:cs="Arial"/>
          <w:b/>
          <w:sz w:val="24"/>
          <w:szCs w:val="24"/>
        </w:rPr>
        <w:t>Wprowadzenie istotnych zmian do umowy</w:t>
      </w:r>
    </w:p>
    <w:p w14:paraId="47476F59" w14:textId="77777777" w:rsidR="00574C42" w:rsidRDefault="00574C42" w:rsidP="00CA240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A87930F" w14:textId="77777777" w:rsidR="007806C9" w:rsidRPr="001F7588" w:rsidRDefault="007806C9" w:rsidP="00CA240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235B73E" w14:textId="769451C2" w:rsidR="00574C42" w:rsidRPr="004B1A60" w:rsidRDefault="00A97D37" w:rsidP="00574C42">
      <w:pPr>
        <w:pStyle w:val="Akapitzlist"/>
        <w:numPr>
          <w:ilvl w:val="1"/>
          <w:numId w:val="8"/>
        </w:numPr>
        <w:tabs>
          <w:tab w:val="clear" w:pos="1440"/>
          <w:tab w:val="num" w:pos="426"/>
        </w:tabs>
        <w:spacing w:line="240" w:lineRule="auto"/>
        <w:ind w:left="426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F7588">
        <w:rPr>
          <w:rFonts w:ascii="Arial" w:eastAsia="Times New Roman" w:hAnsi="Arial" w:cs="Arial"/>
          <w:sz w:val="24"/>
          <w:szCs w:val="24"/>
          <w:lang w:eastAsia="pl-PL"/>
        </w:rPr>
        <w:t>Zamawiający oprócz przypadków dopuszczonych w ustawie PZP przewiduje możliwość wprowadzenia zmian w zakresie</w:t>
      </w:r>
      <w:r w:rsidR="00735155" w:rsidRPr="001F758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21C39673" w14:textId="77777777" w:rsidR="00685F60" w:rsidRPr="001F7588" w:rsidRDefault="00685F60" w:rsidP="00685F60">
      <w:pPr>
        <w:pStyle w:val="Akapitzlist"/>
        <w:spacing w:line="24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76F73D8" w14:textId="77777777" w:rsidR="006E0812" w:rsidRPr="001F7588" w:rsidRDefault="006E0812" w:rsidP="00A35FBF">
      <w:pPr>
        <w:pStyle w:val="Akapitzlist"/>
        <w:numPr>
          <w:ilvl w:val="0"/>
          <w:numId w:val="13"/>
        </w:num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b/>
          <w:sz w:val="24"/>
          <w:szCs w:val="24"/>
          <w:lang w:eastAsia="ar-SA"/>
        </w:rPr>
        <w:t>Zmiany osobowe, zmiany w zakresie przepisów prawnych, norm resortowych, które nie są zmianami istotnymi, i dotyczą</w:t>
      </w:r>
      <w:r w:rsidRPr="001F7588">
        <w:rPr>
          <w:rFonts w:ascii="Arial" w:hAnsi="Arial" w:cs="Arial"/>
          <w:sz w:val="24"/>
          <w:szCs w:val="24"/>
          <w:lang w:eastAsia="ar-SA"/>
        </w:rPr>
        <w:t>:</w:t>
      </w:r>
    </w:p>
    <w:p w14:paraId="39BC1CE8" w14:textId="77777777" w:rsidR="006E0812" w:rsidRPr="001F7588" w:rsidRDefault="006E0812" w:rsidP="00A35FBF">
      <w:pPr>
        <w:pStyle w:val="Akapitzlist"/>
        <w:numPr>
          <w:ilvl w:val="0"/>
          <w:numId w:val="14"/>
        </w:numPr>
        <w:suppressAutoHyphens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wystąpienia zmian powszechnie obowiązujących przepisów prawa </w:t>
      </w:r>
      <w:r w:rsidR="006E2153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 xml:space="preserve">w zakresie mającym wpływ na realizację przedmiotu umowy oraz zmian </w:t>
      </w:r>
      <w:r w:rsidR="006E2153" w:rsidRPr="001F7588">
        <w:rPr>
          <w:rFonts w:ascii="Arial" w:hAnsi="Arial" w:cs="Arial"/>
          <w:sz w:val="24"/>
          <w:szCs w:val="24"/>
        </w:rPr>
        <w:br/>
      </w:r>
      <w:r w:rsidR="002A2CCD">
        <w:rPr>
          <w:rFonts w:ascii="Arial" w:hAnsi="Arial" w:cs="Arial"/>
          <w:sz w:val="24"/>
          <w:szCs w:val="24"/>
        </w:rPr>
        <w:t>w aktach wykonawczych</w:t>
      </w:r>
      <w:r w:rsidRPr="001F7588">
        <w:rPr>
          <w:rFonts w:ascii="Arial" w:hAnsi="Arial" w:cs="Arial"/>
          <w:sz w:val="24"/>
          <w:szCs w:val="24"/>
        </w:rPr>
        <w:t xml:space="preserve"> związanych z przedmiotem zamówienia</w:t>
      </w:r>
      <w:r w:rsidR="00FB60DA" w:rsidRPr="001F7588">
        <w:rPr>
          <w:rFonts w:ascii="Arial" w:hAnsi="Arial" w:cs="Arial"/>
          <w:sz w:val="24"/>
          <w:szCs w:val="24"/>
        </w:rPr>
        <w:t>,</w:t>
      </w:r>
    </w:p>
    <w:p w14:paraId="00ADB84B" w14:textId="77777777" w:rsidR="006E0812" w:rsidRPr="001F7588" w:rsidRDefault="006E0812" w:rsidP="00A35FBF">
      <w:pPr>
        <w:pStyle w:val="Akapitzlist"/>
        <w:numPr>
          <w:ilvl w:val="0"/>
          <w:numId w:val="14"/>
        </w:numPr>
        <w:suppressAutoHyphens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wyniknięcia rozbieżności lub niejasności, których nie można usunąć w inny sposób, a zmiana będzie umożliwiać usuniecie rozbieżności </w:t>
      </w:r>
      <w:r w:rsidR="00B46892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>i doprecyzowanie umowy w celu jednoznacznej interpr</w:t>
      </w:r>
      <w:r w:rsidR="00FB60DA" w:rsidRPr="001F7588">
        <w:rPr>
          <w:rFonts w:ascii="Arial" w:hAnsi="Arial" w:cs="Arial"/>
          <w:sz w:val="24"/>
          <w:szCs w:val="24"/>
        </w:rPr>
        <w:t>etacji jej zapisów przez strony,</w:t>
      </w:r>
    </w:p>
    <w:p w14:paraId="2383B7B7" w14:textId="77777777" w:rsidR="006E0812" w:rsidRPr="001F7588" w:rsidRDefault="006E0812" w:rsidP="00A35FBF">
      <w:pPr>
        <w:pStyle w:val="Akapitzlist"/>
        <w:numPr>
          <w:ilvl w:val="0"/>
          <w:numId w:val="14"/>
        </w:numPr>
        <w:suppressAutoHyphens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lastRenderedPageBreak/>
        <w:t>wystąpienia konieczności zm</w:t>
      </w:r>
      <w:r w:rsidR="002A2CCD">
        <w:rPr>
          <w:rFonts w:ascii="Arial" w:hAnsi="Arial" w:cs="Arial"/>
          <w:sz w:val="24"/>
          <w:szCs w:val="24"/>
        </w:rPr>
        <w:t xml:space="preserve">iany osób wskazanych w ofercie (śmierć </w:t>
      </w:r>
      <w:r w:rsidRPr="001F7588">
        <w:rPr>
          <w:rFonts w:ascii="Arial" w:hAnsi="Arial" w:cs="Arial"/>
          <w:sz w:val="24"/>
          <w:szCs w:val="24"/>
        </w:rPr>
        <w:t xml:space="preserve">choroba, ustania stosunku pracy, inne zdarzenia losowe lub inne przyczyny niezależne od Wykonawcy) przy pomocy, których Wykonawca realizuje przedmiot umowy. Przedmiotowa zmiana jest możliwa pod warunkiem zaproponowania innych osób, spełniających określone </w:t>
      </w:r>
      <w:r w:rsidR="00DE1E86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>na dzień składania ofert warunki i posiadające uprawienia postawione przez Zamawiającego w specyfikacji</w:t>
      </w:r>
      <w:r w:rsidR="00FB60DA" w:rsidRPr="001F7588">
        <w:rPr>
          <w:rFonts w:ascii="Arial" w:hAnsi="Arial" w:cs="Arial"/>
          <w:sz w:val="24"/>
          <w:szCs w:val="24"/>
        </w:rPr>
        <w:t>,</w:t>
      </w:r>
    </w:p>
    <w:p w14:paraId="0F2BB03E" w14:textId="77777777" w:rsidR="006E0812" w:rsidRPr="001F7588" w:rsidRDefault="006E0812" w:rsidP="00A35FBF">
      <w:pPr>
        <w:pStyle w:val="Akapitzlist"/>
        <w:numPr>
          <w:ilvl w:val="0"/>
          <w:numId w:val="14"/>
        </w:numPr>
        <w:suppressAutoHyphens/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wystąpienia konieczności zmian osób Wykonawcy, w przypadku gdy Zamawiający uzna, że osoby te nie wykonują należycie swoich obowiązków. Wykonawca obowiązany jest dokonać zmiany tych osób, </w:t>
      </w:r>
      <w:r w:rsidR="006E2153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 xml:space="preserve">na inne spełniające na dzień składania ofert warunki określone </w:t>
      </w:r>
      <w:r w:rsidR="00735155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>w specyfikacji, w terminie nie dłuższym niż 14 dni od daty</w:t>
      </w:r>
      <w:r w:rsidR="00FB60DA" w:rsidRPr="001F7588">
        <w:rPr>
          <w:rFonts w:ascii="Arial" w:hAnsi="Arial" w:cs="Arial"/>
          <w:sz w:val="24"/>
          <w:szCs w:val="24"/>
        </w:rPr>
        <w:t xml:space="preserve"> złożenia wniosku Zamawiającego,</w:t>
      </w:r>
    </w:p>
    <w:p w14:paraId="1A14E174" w14:textId="77777777" w:rsidR="006E0812" w:rsidRPr="001F7588" w:rsidRDefault="006E0812" w:rsidP="00A35FBF">
      <w:pPr>
        <w:pStyle w:val="Akapitzlist"/>
        <w:numPr>
          <w:ilvl w:val="0"/>
          <w:numId w:val="14"/>
        </w:numPr>
        <w:suppressAutoHyphens/>
        <w:spacing w:after="0" w:line="24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zmiany danych związanych z obsługą administracyjno-organizacyjną umowy, a tak</w:t>
      </w:r>
      <w:r w:rsidR="00FB60DA" w:rsidRPr="001F7588">
        <w:rPr>
          <w:rFonts w:ascii="Arial" w:hAnsi="Arial" w:cs="Arial"/>
          <w:sz w:val="24"/>
          <w:szCs w:val="24"/>
        </w:rPr>
        <w:t>że zmiany danych teleadresowych.</w:t>
      </w:r>
    </w:p>
    <w:p w14:paraId="2E19CD56" w14:textId="77777777" w:rsidR="00A97D37" w:rsidRPr="00685F60" w:rsidRDefault="006E0812" w:rsidP="00A35FBF">
      <w:pPr>
        <w:pStyle w:val="Akapitzlist"/>
        <w:numPr>
          <w:ilvl w:val="0"/>
          <w:numId w:val="13"/>
        </w:num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85F60">
        <w:rPr>
          <w:rFonts w:ascii="Arial" w:hAnsi="Arial" w:cs="Arial"/>
          <w:b/>
          <w:sz w:val="24"/>
          <w:szCs w:val="24"/>
          <w:lang w:eastAsia="ar-SA"/>
        </w:rPr>
        <w:t>Zmiany wynagrodzenia Wykonawcy</w:t>
      </w:r>
      <w:r w:rsidRPr="00685F60">
        <w:rPr>
          <w:rFonts w:ascii="Arial" w:hAnsi="Arial" w:cs="Arial"/>
          <w:sz w:val="24"/>
          <w:szCs w:val="24"/>
          <w:lang w:eastAsia="ar-SA"/>
        </w:rPr>
        <w:t>:</w:t>
      </w:r>
    </w:p>
    <w:p w14:paraId="2EE72230" w14:textId="77777777" w:rsidR="006E0812" w:rsidRPr="001F7588" w:rsidRDefault="006E0812" w:rsidP="00A35FBF">
      <w:pPr>
        <w:pStyle w:val="Akapitzlist"/>
        <w:numPr>
          <w:ilvl w:val="0"/>
          <w:numId w:val="15"/>
        </w:numPr>
        <w:suppressAutoHyphens/>
        <w:spacing w:after="0" w:line="24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zmiana obowiązującej stawki podatku VAT, gdy nie była znana na dzień podpisania umowy i będzie opłacona po otrzymaniu środków na ten cel przez Zamawiającego,</w:t>
      </w:r>
    </w:p>
    <w:p w14:paraId="741767A2" w14:textId="77777777" w:rsidR="006E0812" w:rsidRPr="00685F60" w:rsidRDefault="006E0812" w:rsidP="00A35FBF">
      <w:pPr>
        <w:pStyle w:val="Akapitzlist"/>
        <w:numPr>
          <w:ilvl w:val="0"/>
          <w:numId w:val="13"/>
        </w:num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85F60">
        <w:rPr>
          <w:rFonts w:ascii="Arial" w:hAnsi="Arial" w:cs="Arial"/>
          <w:b/>
          <w:sz w:val="24"/>
          <w:szCs w:val="24"/>
          <w:lang w:eastAsia="ar-SA"/>
        </w:rPr>
        <w:t>Zmiany terminów umownych w realizacji zamówienia</w:t>
      </w:r>
      <w:r w:rsidRPr="00685F60">
        <w:rPr>
          <w:rFonts w:ascii="Arial" w:hAnsi="Arial" w:cs="Arial"/>
          <w:sz w:val="24"/>
          <w:szCs w:val="24"/>
          <w:lang w:eastAsia="ar-SA"/>
        </w:rPr>
        <w:t>:</w:t>
      </w:r>
    </w:p>
    <w:p w14:paraId="40EFB264" w14:textId="77777777" w:rsidR="006E0812" w:rsidRPr="001F7588" w:rsidRDefault="00FB60DA" w:rsidP="00A35FBF">
      <w:pPr>
        <w:pStyle w:val="Akapitzlist"/>
        <w:numPr>
          <w:ilvl w:val="0"/>
          <w:numId w:val="16"/>
        </w:numPr>
        <w:suppressAutoHyphens/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zmiana w przypadku </w:t>
      </w:r>
      <w:r w:rsidR="006E0812" w:rsidRPr="001F7588">
        <w:rPr>
          <w:rFonts w:ascii="Arial" w:hAnsi="Arial" w:cs="Arial"/>
          <w:sz w:val="24"/>
          <w:szCs w:val="24"/>
        </w:rPr>
        <w:t xml:space="preserve">wystąpienia konieczności wprowadzenia zmian </w:t>
      </w:r>
      <w:r w:rsidRPr="001F7588">
        <w:rPr>
          <w:rFonts w:ascii="Arial" w:hAnsi="Arial" w:cs="Arial"/>
          <w:sz w:val="24"/>
          <w:szCs w:val="24"/>
        </w:rPr>
        <w:br/>
      </w:r>
      <w:r w:rsidR="006E0812" w:rsidRPr="001F7588">
        <w:rPr>
          <w:rFonts w:ascii="Arial" w:hAnsi="Arial" w:cs="Arial"/>
          <w:sz w:val="24"/>
          <w:szCs w:val="24"/>
        </w:rPr>
        <w:t>w realizacji przedmiotu umowy poprzez: przesunięcie w czasie, uszczegółowienie spowodowane obiektywnymi czynnikami, niezależnymi od Wykonawcy, uniemożliwiającymi realizację przedmiotu u</w:t>
      </w:r>
      <w:r w:rsidRPr="001F7588">
        <w:rPr>
          <w:rFonts w:ascii="Arial" w:hAnsi="Arial" w:cs="Arial"/>
          <w:sz w:val="24"/>
          <w:szCs w:val="24"/>
        </w:rPr>
        <w:t>mowy zgodnie z pierwotną wersją,</w:t>
      </w:r>
    </w:p>
    <w:p w14:paraId="469B8437" w14:textId="77777777" w:rsidR="006E0812" w:rsidRPr="001F7588" w:rsidRDefault="006E0812" w:rsidP="00A35FBF">
      <w:pPr>
        <w:pStyle w:val="Akapitzlist"/>
        <w:numPr>
          <w:ilvl w:val="0"/>
          <w:numId w:val="16"/>
        </w:numPr>
        <w:suppressAutoHyphens/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zmia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na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spowodowan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a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okolicznościami siły wyższej lub powstał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a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z winy osób trzecich, w oparciu o potwierdzone opóźnienie jako niezawinione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,</w:t>
      </w:r>
    </w:p>
    <w:p w14:paraId="572BFC4F" w14:textId="77777777" w:rsidR="006E0812" w:rsidRPr="001F7588" w:rsidRDefault="006E0812" w:rsidP="00A35FBF">
      <w:pPr>
        <w:pStyle w:val="Akapitzlist"/>
        <w:numPr>
          <w:ilvl w:val="0"/>
          <w:numId w:val="16"/>
        </w:numPr>
        <w:suppressAutoHyphens/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zmian</w:t>
      </w:r>
      <w:r w:rsidR="00FB60DA" w:rsidRPr="001F7588">
        <w:rPr>
          <w:rFonts w:ascii="Arial" w:hAnsi="Arial" w:cs="Arial"/>
          <w:sz w:val="24"/>
          <w:szCs w:val="24"/>
        </w:rPr>
        <w:t>a</w:t>
      </w:r>
      <w:r w:rsidRPr="001F7588">
        <w:rPr>
          <w:rFonts w:ascii="Arial" w:hAnsi="Arial" w:cs="Arial"/>
          <w:sz w:val="24"/>
          <w:szCs w:val="24"/>
        </w:rPr>
        <w:t xml:space="preserve"> terminu wykonania przedmiotu umowy w przypadku:</w:t>
      </w:r>
    </w:p>
    <w:p w14:paraId="4D7B43BB" w14:textId="77777777" w:rsidR="006E0812" w:rsidRPr="001F7588" w:rsidRDefault="006E0812" w:rsidP="00A35FBF">
      <w:pPr>
        <w:pStyle w:val="Akapitzlist"/>
        <w:numPr>
          <w:ilvl w:val="0"/>
          <w:numId w:val="18"/>
        </w:numPr>
        <w:tabs>
          <w:tab w:val="left" w:pos="1843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konieczności usunięcia błędów lub wprowadzenia zmian </w:t>
      </w:r>
      <w:r w:rsidR="00421674" w:rsidRPr="001F7588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>w dokumentacji</w:t>
      </w:r>
      <w:r w:rsidR="00C20700">
        <w:rPr>
          <w:rFonts w:ascii="Arial" w:hAnsi="Arial" w:cs="Arial"/>
          <w:sz w:val="24"/>
          <w:szCs w:val="24"/>
          <w:lang w:eastAsia="ar-SA"/>
        </w:rPr>
        <w:t xml:space="preserve"> niebędącej przedmiotem niniejszej umowy</w:t>
      </w:r>
      <w:r w:rsidRPr="001F7588">
        <w:rPr>
          <w:rFonts w:ascii="Arial" w:hAnsi="Arial" w:cs="Arial"/>
          <w:sz w:val="24"/>
          <w:szCs w:val="24"/>
          <w:lang w:eastAsia="ar-SA"/>
        </w:rPr>
        <w:t>,</w:t>
      </w:r>
    </w:p>
    <w:p w14:paraId="0CE23F65" w14:textId="77777777" w:rsidR="006E0812" w:rsidRPr="001F7588" w:rsidRDefault="006E0812" w:rsidP="00A35FBF">
      <w:pPr>
        <w:pStyle w:val="Akapitzlist"/>
        <w:numPr>
          <w:ilvl w:val="0"/>
          <w:numId w:val="18"/>
        </w:numPr>
        <w:tabs>
          <w:tab w:val="left" w:pos="1843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wstrzymania wykonania całości lub części usług na skutek wystąpienia okoliczności niezależnych od wykonawcy,</w:t>
      </w:r>
    </w:p>
    <w:p w14:paraId="5EA6ACBA" w14:textId="77777777" w:rsidR="006E0812" w:rsidRPr="001F7588" w:rsidRDefault="006E0812" w:rsidP="00A35FBF">
      <w:pPr>
        <w:pStyle w:val="Akapitzlist"/>
        <w:numPr>
          <w:ilvl w:val="0"/>
          <w:numId w:val="18"/>
        </w:numPr>
        <w:tabs>
          <w:tab w:val="left" w:pos="1843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utrzymywania się niskich temperatur i pokrywy śniegu w stopniu wyższym niż najwyższe, które występowały w okresie ostatnich </w:t>
      </w:r>
      <w:r w:rsidR="00DE1E86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>5-</w:t>
      </w:r>
      <w:proofErr w:type="spellStart"/>
      <w:r w:rsidRPr="001F7588">
        <w:rPr>
          <w:rFonts w:ascii="Arial" w:hAnsi="Arial" w:cs="Arial"/>
          <w:sz w:val="24"/>
          <w:szCs w:val="24"/>
          <w:lang w:eastAsia="ar-SA"/>
        </w:rPr>
        <w:t>ciu</w:t>
      </w:r>
      <w:proofErr w:type="spellEnd"/>
      <w:r w:rsidRPr="001F7588">
        <w:rPr>
          <w:rFonts w:ascii="Arial" w:hAnsi="Arial" w:cs="Arial"/>
          <w:sz w:val="24"/>
          <w:szCs w:val="24"/>
          <w:lang w:eastAsia="ar-SA"/>
        </w:rPr>
        <w:t xml:space="preserve"> lat,</w:t>
      </w:r>
    </w:p>
    <w:p w14:paraId="3B3D4DC3" w14:textId="77777777" w:rsidR="006E0812" w:rsidRPr="001F7588" w:rsidRDefault="006E0812" w:rsidP="00A35FBF">
      <w:pPr>
        <w:pStyle w:val="Akapitzlist"/>
        <w:numPr>
          <w:ilvl w:val="0"/>
          <w:numId w:val="18"/>
        </w:numPr>
        <w:tabs>
          <w:tab w:val="left" w:pos="1843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wystąpienia warunków atmosferycznych uniemożliwiających wykonanie prac,</w:t>
      </w:r>
    </w:p>
    <w:p w14:paraId="39DD04C9" w14:textId="77777777" w:rsidR="006E0812" w:rsidRPr="001F7588" w:rsidRDefault="006E0812" w:rsidP="00A35FBF">
      <w:pPr>
        <w:pStyle w:val="Akapitzlist"/>
        <w:numPr>
          <w:ilvl w:val="0"/>
          <w:numId w:val="18"/>
        </w:numPr>
        <w:tabs>
          <w:tab w:val="left" w:pos="1843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prowadzenia innych r</w:t>
      </w:r>
      <w:r w:rsidR="00DE1E86">
        <w:rPr>
          <w:rFonts w:ascii="Arial" w:hAnsi="Arial" w:cs="Arial"/>
          <w:sz w:val="24"/>
          <w:szCs w:val="24"/>
          <w:lang w:eastAsia="ar-SA"/>
        </w:rPr>
        <w:t>obót na terenie objętym zamówieniem</w:t>
      </w:r>
      <w:r w:rsidRPr="001F7588">
        <w:rPr>
          <w:rFonts w:ascii="Arial" w:hAnsi="Arial" w:cs="Arial"/>
          <w:sz w:val="24"/>
          <w:szCs w:val="24"/>
          <w:lang w:eastAsia="ar-SA"/>
        </w:rPr>
        <w:t>, uniemożliwiających przeprowadzenie prac w planowanym terminie,</w:t>
      </w:r>
    </w:p>
    <w:p w14:paraId="6F0D6FC7" w14:textId="77777777" w:rsidR="006E0812" w:rsidRPr="001F7588" w:rsidRDefault="006E0812" w:rsidP="00A35FBF">
      <w:pPr>
        <w:pStyle w:val="Akapitzlist"/>
        <w:numPr>
          <w:ilvl w:val="0"/>
          <w:numId w:val="18"/>
        </w:numPr>
        <w:tabs>
          <w:tab w:val="left" w:pos="1843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treści </w:t>
      </w:r>
      <w:r w:rsidR="006E2153" w:rsidRPr="001F7588">
        <w:rPr>
          <w:rFonts w:ascii="Arial" w:hAnsi="Arial" w:cs="Arial"/>
          <w:sz w:val="24"/>
          <w:szCs w:val="24"/>
        </w:rPr>
        <w:t xml:space="preserve">decyzji </w:t>
      </w:r>
      <w:r w:rsidRPr="001F7588">
        <w:rPr>
          <w:rFonts w:ascii="Arial" w:hAnsi="Arial" w:cs="Arial"/>
          <w:sz w:val="24"/>
          <w:szCs w:val="24"/>
        </w:rPr>
        <w:t>administracyjnych uzyskanych w trakcie realizacji umowy związanych z przedmiotem zamówienia,</w:t>
      </w:r>
    </w:p>
    <w:p w14:paraId="7186208C" w14:textId="77777777" w:rsidR="003C7A11" w:rsidRPr="00F66BFA" w:rsidRDefault="006E0812" w:rsidP="00F66BFA">
      <w:pPr>
        <w:pStyle w:val="Akapitzlist"/>
        <w:numPr>
          <w:ilvl w:val="0"/>
          <w:numId w:val="18"/>
        </w:numPr>
        <w:tabs>
          <w:tab w:val="left" w:pos="1843"/>
        </w:tabs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zmian w przepisach ustawowych i aktach wykonawczych związanych </w:t>
      </w:r>
      <w:r w:rsidRPr="001F7588">
        <w:rPr>
          <w:rFonts w:ascii="Arial" w:hAnsi="Arial" w:cs="Arial"/>
          <w:sz w:val="24"/>
          <w:szCs w:val="24"/>
        </w:rPr>
        <w:br/>
        <w:t>z przedmiotem zamówienia, które nastąpiły po z</w:t>
      </w:r>
      <w:r w:rsidR="00C20700">
        <w:rPr>
          <w:rFonts w:ascii="Arial" w:hAnsi="Arial" w:cs="Arial"/>
          <w:sz w:val="24"/>
          <w:szCs w:val="24"/>
        </w:rPr>
        <w:t>a</w:t>
      </w:r>
      <w:r w:rsidRPr="001F7588">
        <w:rPr>
          <w:rFonts w:ascii="Arial" w:hAnsi="Arial" w:cs="Arial"/>
          <w:sz w:val="24"/>
          <w:szCs w:val="24"/>
        </w:rPr>
        <w:t>warciu umowy</w:t>
      </w:r>
      <w:r w:rsidR="00421674" w:rsidRPr="001F7588">
        <w:rPr>
          <w:rFonts w:ascii="Arial" w:hAnsi="Arial" w:cs="Arial"/>
          <w:sz w:val="24"/>
          <w:szCs w:val="24"/>
        </w:rPr>
        <w:t>.</w:t>
      </w:r>
    </w:p>
    <w:p w14:paraId="419B936B" w14:textId="77777777" w:rsidR="006E0812" w:rsidRPr="00685F60" w:rsidRDefault="006E0812" w:rsidP="00A35FBF">
      <w:pPr>
        <w:pStyle w:val="Akapitzlist"/>
        <w:numPr>
          <w:ilvl w:val="0"/>
          <w:numId w:val="13"/>
        </w:numPr>
        <w:spacing w:after="0" w:line="24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685F60">
        <w:rPr>
          <w:rFonts w:ascii="Arial" w:hAnsi="Arial" w:cs="Arial"/>
          <w:b/>
          <w:sz w:val="24"/>
          <w:szCs w:val="24"/>
          <w:lang w:eastAsia="ar-SA"/>
        </w:rPr>
        <w:t>Zmiany inne</w:t>
      </w:r>
      <w:r w:rsidRPr="00685F60">
        <w:rPr>
          <w:rFonts w:ascii="Arial" w:hAnsi="Arial" w:cs="Arial"/>
          <w:sz w:val="24"/>
          <w:szCs w:val="24"/>
          <w:lang w:eastAsia="ar-SA"/>
        </w:rPr>
        <w:t>.</w:t>
      </w:r>
    </w:p>
    <w:p w14:paraId="087353C1" w14:textId="77777777" w:rsidR="006E0812" w:rsidRPr="001F7588" w:rsidRDefault="00421674" w:rsidP="00A35FBF">
      <w:pPr>
        <w:pStyle w:val="Akapitzlist"/>
        <w:numPr>
          <w:ilvl w:val="0"/>
          <w:numId w:val="17"/>
        </w:numPr>
        <w:suppressAutoHyphens/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poprawa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>oczywistych omyłek pisarskich i rachunkowych w treści umowy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,</w:t>
      </w:r>
    </w:p>
    <w:p w14:paraId="4B60CB76" w14:textId="77777777" w:rsidR="00421674" w:rsidRPr="001F7588" w:rsidRDefault="00421674" w:rsidP="00A35FBF">
      <w:pPr>
        <w:pStyle w:val="Akapitzlist"/>
        <w:numPr>
          <w:ilvl w:val="0"/>
          <w:numId w:val="17"/>
        </w:numPr>
        <w:suppressAutoHyphens/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zmiany ilości faktur, terminu płatności czy wartości faktur w przypadku wystąpienia okoliczności, w których powyższe zmiany nie będą istotne oraz nie będą negatywnie wpływały na realizację zamówienia,</w:t>
      </w:r>
    </w:p>
    <w:p w14:paraId="5B6A381F" w14:textId="77777777" w:rsidR="006E0812" w:rsidRPr="001F7588" w:rsidRDefault="006E0812" w:rsidP="00A35FBF">
      <w:pPr>
        <w:pStyle w:val="Akapitzlist"/>
        <w:numPr>
          <w:ilvl w:val="0"/>
          <w:numId w:val="17"/>
        </w:numPr>
        <w:suppressAutoHyphens/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zmiany w zakresie warunków płatności na potrzeby podziału okresu rozliczeniowego i wystawienia faktur częściowych</w:t>
      </w:r>
      <w:r w:rsidR="00421674" w:rsidRPr="001F7588">
        <w:rPr>
          <w:rFonts w:ascii="Arial" w:hAnsi="Arial" w:cs="Arial"/>
          <w:sz w:val="24"/>
          <w:szCs w:val="24"/>
          <w:lang w:eastAsia="ar-SA"/>
        </w:rPr>
        <w:t>,</w:t>
      </w:r>
    </w:p>
    <w:p w14:paraId="14F7D754" w14:textId="77777777" w:rsidR="006E0812" w:rsidRPr="001F7588" w:rsidRDefault="006E0812" w:rsidP="00A35FBF">
      <w:pPr>
        <w:pStyle w:val="Akapitzlist"/>
        <w:numPr>
          <w:ilvl w:val="0"/>
          <w:numId w:val="17"/>
        </w:numPr>
        <w:suppressAutoHyphens/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zmiany Wykonawcy w następujących okolicznościach:</w:t>
      </w:r>
    </w:p>
    <w:p w14:paraId="030C71BC" w14:textId="77777777" w:rsidR="006E0812" w:rsidRPr="001F7588" w:rsidRDefault="006E0812" w:rsidP="00A35FBF">
      <w:pPr>
        <w:pStyle w:val="Akapitzlist"/>
        <w:numPr>
          <w:ilvl w:val="0"/>
          <w:numId w:val="19"/>
        </w:numPr>
        <w:suppressAutoHyphens/>
        <w:spacing w:after="0" w:line="240" w:lineRule="auto"/>
        <w:ind w:left="1701" w:hanging="283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lastRenderedPageBreak/>
        <w:t xml:space="preserve">w przypadku, gdy Wykonawca nie wywiązuje się z realizacji umowy </w:t>
      </w:r>
      <w:r w:rsidRPr="001F7588">
        <w:rPr>
          <w:rFonts w:ascii="Arial" w:hAnsi="Arial" w:cs="Arial"/>
          <w:sz w:val="24"/>
          <w:szCs w:val="24"/>
          <w:lang w:eastAsia="ar-SA"/>
        </w:rPr>
        <w:br/>
        <w:t xml:space="preserve">na określonych w niej warunkach w szczególności zaistniały przypadki określone </w:t>
      </w:r>
      <w:r w:rsidR="00216136" w:rsidRPr="00216136">
        <w:rPr>
          <w:rFonts w:ascii="Arial" w:hAnsi="Arial" w:cs="Arial"/>
          <w:sz w:val="24"/>
          <w:szCs w:val="24"/>
          <w:lang w:eastAsia="ar-SA"/>
        </w:rPr>
        <w:t>w §8</w:t>
      </w:r>
      <w:r w:rsidRPr="00216136">
        <w:rPr>
          <w:rFonts w:ascii="Arial" w:hAnsi="Arial" w:cs="Arial"/>
          <w:sz w:val="24"/>
          <w:szCs w:val="24"/>
          <w:lang w:eastAsia="ar-SA"/>
        </w:rPr>
        <w:t xml:space="preserve"> ust. 1, Zamawiający 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może odstąpić </w:t>
      </w:r>
      <w:r w:rsidR="00216136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od umowy przekazując Wykonawcy pisemne oświadczenie </w:t>
      </w:r>
      <w:r w:rsidR="00216136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ze wskazaniem 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i uzasadnieniem przyczyn,</w:t>
      </w:r>
    </w:p>
    <w:p w14:paraId="0F73DFF7" w14:textId="77777777" w:rsidR="006E0812" w:rsidRPr="001F7588" w:rsidRDefault="006E0812" w:rsidP="00A35FBF">
      <w:pPr>
        <w:pStyle w:val="Akapitzlist"/>
        <w:numPr>
          <w:ilvl w:val="0"/>
          <w:numId w:val="19"/>
        </w:numPr>
        <w:suppressAutoHyphens/>
        <w:spacing w:after="0" w:line="240" w:lineRule="auto"/>
        <w:ind w:left="1701" w:hanging="283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zmiany dopuszczającej do realizacji części zamówienia podwykonawcę z uzasadnionych przez Wykonawcę przyczyn, </w:t>
      </w:r>
      <w:r w:rsidR="0055052F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>po wcześniejszym uzgo</w:t>
      </w:r>
      <w:r w:rsidR="0055052F" w:rsidRPr="001F7588">
        <w:rPr>
          <w:rFonts w:ascii="Arial" w:hAnsi="Arial" w:cs="Arial"/>
          <w:sz w:val="24"/>
          <w:szCs w:val="24"/>
        </w:rPr>
        <w:t>dnieniu z Zamawiającym, korzyst</w:t>
      </w:r>
      <w:r w:rsidRPr="001F7588">
        <w:rPr>
          <w:rFonts w:ascii="Arial" w:hAnsi="Arial" w:cs="Arial"/>
          <w:sz w:val="24"/>
          <w:szCs w:val="24"/>
        </w:rPr>
        <w:t>nie wpływającej na realizację zamówienia.</w:t>
      </w:r>
    </w:p>
    <w:p w14:paraId="6B63AFB7" w14:textId="77777777" w:rsidR="006E0812" w:rsidRPr="001F7588" w:rsidRDefault="006E0812" w:rsidP="0078448F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Zmiany określone w ust. </w:t>
      </w:r>
      <w:r w:rsidR="00753CB0">
        <w:rPr>
          <w:rFonts w:ascii="Arial" w:hAnsi="Arial" w:cs="Arial"/>
          <w:sz w:val="24"/>
          <w:szCs w:val="24"/>
          <w:lang w:eastAsia="ar-SA"/>
        </w:rPr>
        <w:t>1 pkt</w:t>
      </w:r>
      <w:r w:rsidR="007237D3">
        <w:rPr>
          <w:rFonts w:ascii="Arial" w:hAnsi="Arial" w:cs="Arial"/>
          <w:sz w:val="24"/>
          <w:szCs w:val="24"/>
          <w:lang w:eastAsia="ar-SA"/>
        </w:rPr>
        <w:t xml:space="preserve"> 3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mogą występować wielokrotnie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,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o ile spełnią warunki przewidziane w umowie dla tych zmian.</w:t>
      </w:r>
    </w:p>
    <w:p w14:paraId="6A58FE08" w14:textId="77777777" w:rsidR="006E0812" w:rsidRPr="001F7588" w:rsidRDefault="006E0812" w:rsidP="00A35FBF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b/>
          <w:sz w:val="24"/>
          <w:szCs w:val="24"/>
          <w:lang w:eastAsia="ar-SA"/>
        </w:rPr>
        <w:t>Zmiany nieistotne</w:t>
      </w:r>
      <w:r w:rsidR="005E6988" w:rsidRPr="001F7588">
        <w:rPr>
          <w:rFonts w:ascii="Arial" w:hAnsi="Arial" w:cs="Arial"/>
          <w:sz w:val="24"/>
          <w:szCs w:val="24"/>
          <w:lang w:eastAsia="ar-SA"/>
        </w:rPr>
        <w:t xml:space="preserve"> m</w:t>
      </w:r>
      <w:r w:rsidRPr="001F7588">
        <w:rPr>
          <w:rFonts w:ascii="Arial" w:hAnsi="Arial" w:cs="Arial"/>
          <w:sz w:val="24"/>
          <w:szCs w:val="24"/>
          <w:lang w:eastAsia="ar-SA"/>
        </w:rPr>
        <w:t>ogą być dokonywane niezależnie od ich wartości,</w:t>
      </w:r>
      <w:r w:rsidR="0055052F" w:rsidRPr="001F7588">
        <w:rPr>
          <w:rFonts w:ascii="Arial" w:hAnsi="Arial" w:cs="Arial"/>
          <w:sz w:val="24"/>
          <w:szCs w:val="24"/>
          <w:lang w:eastAsia="ar-SA"/>
        </w:rPr>
        <w:t xml:space="preserve"> </w:t>
      </w:r>
      <w:r w:rsidR="00216136">
        <w:rPr>
          <w:rFonts w:ascii="Arial" w:hAnsi="Arial" w:cs="Arial"/>
          <w:sz w:val="24"/>
          <w:szCs w:val="24"/>
          <w:lang w:eastAsia="ar-SA"/>
        </w:rPr>
        <w:br/>
      </w:r>
      <w:r w:rsidR="0055052F" w:rsidRPr="001F7588">
        <w:rPr>
          <w:rFonts w:ascii="Arial" w:hAnsi="Arial" w:cs="Arial"/>
          <w:sz w:val="24"/>
          <w:szCs w:val="24"/>
          <w:lang w:eastAsia="ar-SA"/>
        </w:rPr>
        <w:t xml:space="preserve">o ile nie są 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zmianami istotnymi, określonymi w ust. </w:t>
      </w:r>
      <w:r w:rsidR="0055052F" w:rsidRPr="001F7588">
        <w:rPr>
          <w:rFonts w:ascii="Arial" w:hAnsi="Arial" w:cs="Arial"/>
          <w:sz w:val="24"/>
          <w:szCs w:val="24"/>
          <w:lang w:eastAsia="ar-SA"/>
        </w:rPr>
        <w:t>4</w:t>
      </w:r>
      <w:r w:rsidRPr="001F7588">
        <w:rPr>
          <w:rFonts w:ascii="Arial" w:hAnsi="Arial" w:cs="Arial"/>
          <w:sz w:val="24"/>
          <w:szCs w:val="24"/>
          <w:lang w:eastAsia="ar-SA"/>
        </w:rPr>
        <w:t>.</w:t>
      </w:r>
    </w:p>
    <w:p w14:paraId="7316712A" w14:textId="77777777" w:rsidR="006E0812" w:rsidRPr="001F7588" w:rsidRDefault="006E0812" w:rsidP="00A35FBF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Zmiany wprowadzone w przypadkach określonych w ust. </w:t>
      </w:r>
      <w:r w:rsidR="0055052F" w:rsidRPr="001F7588">
        <w:rPr>
          <w:rFonts w:ascii="Arial" w:hAnsi="Arial" w:cs="Arial"/>
          <w:sz w:val="24"/>
          <w:szCs w:val="24"/>
          <w:lang w:eastAsia="ar-SA"/>
        </w:rPr>
        <w:t xml:space="preserve">1 i 2 </w:t>
      </w:r>
      <w:r w:rsidRPr="001F7588">
        <w:rPr>
          <w:rFonts w:ascii="Arial" w:hAnsi="Arial" w:cs="Arial"/>
          <w:sz w:val="24"/>
          <w:szCs w:val="24"/>
          <w:lang w:eastAsia="ar-SA"/>
        </w:rPr>
        <w:t>nie mogą prowadzić do zmiany charakteru umowy</w:t>
      </w:r>
      <w:r w:rsidR="00590F8F" w:rsidRPr="001F7588">
        <w:rPr>
          <w:rFonts w:ascii="Arial" w:hAnsi="Arial" w:cs="Arial"/>
          <w:sz w:val="24"/>
          <w:szCs w:val="24"/>
          <w:lang w:eastAsia="ar-SA"/>
        </w:rPr>
        <w:t>.</w:t>
      </w:r>
    </w:p>
    <w:p w14:paraId="3F00468D" w14:textId="77777777" w:rsidR="006E0812" w:rsidRPr="001F7588" w:rsidRDefault="006E0812" w:rsidP="00A35FBF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b/>
          <w:sz w:val="24"/>
          <w:szCs w:val="24"/>
          <w:lang w:eastAsia="ar-SA"/>
        </w:rPr>
        <w:t>Zmiany istotne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to takie, któr</w:t>
      </w:r>
      <w:r w:rsidR="0055052F" w:rsidRPr="001F7588">
        <w:rPr>
          <w:rFonts w:ascii="Arial" w:hAnsi="Arial" w:cs="Arial"/>
          <w:sz w:val="24"/>
          <w:szCs w:val="24"/>
          <w:lang w:eastAsia="ar-SA"/>
        </w:rPr>
        <w:t xml:space="preserve">e powodują, że charakter umowy zmienia się </w:t>
      </w:r>
      <w:r w:rsidR="00F10281" w:rsidRPr="001F7588">
        <w:rPr>
          <w:rFonts w:ascii="Arial" w:hAnsi="Arial" w:cs="Arial"/>
          <w:sz w:val="24"/>
          <w:szCs w:val="24"/>
          <w:lang w:eastAsia="ar-SA"/>
        </w:rPr>
        <w:br/>
      </w:r>
      <w:r w:rsidR="0055052F" w:rsidRPr="001F7588">
        <w:rPr>
          <w:rFonts w:ascii="Arial" w:hAnsi="Arial" w:cs="Arial"/>
          <w:sz w:val="24"/>
          <w:szCs w:val="24"/>
          <w:lang w:eastAsia="ar-SA"/>
        </w:rPr>
        <w:t>w sposób istotny w stosunku do pierwotnej umowy, w szczególności jeżeli zmiana:</w:t>
      </w:r>
    </w:p>
    <w:p w14:paraId="089F7774" w14:textId="77777777" w:rsidR="006E0812" w:rsidRPr="001F7588" w:rsidRDefault="006E0812" w:rsidP="0078448F">
      <w:p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1) </w:t>
      </w:r>
      <w:r w:rsidRPr="001F7588">
        <w:rPr>
          <w:rFonts w:ascii="Arial" w:hAnsi="Arial" w:cs="Arial"/>
          <w:sz w:val="24"/>
          <w:szCs w:val="24"/>
          <w:lang w:eastAsia="ar-SA"/>
        </w:rPr>
        <w:tab/>
        <w:t xml:space="preserve">wprowadza warunki, które 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gdyby zostały </w:t>
      </w:r>
      <w:r w:rsidR="00B46892" w:rsidRPr="001F7588">
        <w:rPr>
          <w:rFonts w:ascii="Arial" w:hAnsi="Arial" w:cs="Arial"/>
          <w:sz w:val="24"/>
          <w:szCs w:val="24"/>
          <w:lang w:eastAsia="ar-SA"/>
        </w:rPr>
        <w:t>zawarte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w postępowaniu 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>o udzielenie zamówienia</w:t>
      </w:r>
      <w:r w:rsidR="00B46892" w:rsidRPr="001F7588">
        <w:rPr>
          <w:rFonts w:ascii="Arial" w:hAnsi="Arial" w:cs="Arial"/>
          <w:sz w:val="24"/>
          <w:szCs w:val="24"/>
          <w:lang w:eastAsia="ar-SA"/>
        </w:rPr>
        <w:t>,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 to </w:t>
      </w:r>
      <w:r w:rsidR="00B46892" w:rsidRPr="001F7588">
        <w:rPr>
          <w:rFonts w:ascii="Arial" w:hAnsi="Arial" w:cs="Arial"/>
          <w:sz w:val="24"/>
          <w:szCs w:val="24"/>
          <w:lang w:eastAsia="ar-SA"/>
        </w:rPr>
        <w:t>wzięli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by w nim udział lub 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mogliby wziąć udział inni Wykonawcy 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>lub przyjęte zostałyby oferty innej treści</w:t>
      </w:r>
      <w:r w:rsidR="00B46892" w:rsidRPr="001F7588">
        <w:rPr>
          <w:rFonts w:ascii="Arial" w:hAnsi="Arial" w:cs="Arial"/>
          <w:sz w:val="24"/>
          <w:szCs w:val="24"/>
          <w:lang w:eastAsia="ar-SA"/>
        </w:rPr>
        <w:t>,</w:t>
      </w:r>
    </w:p>
    <w:p w14:paraId="68B643A7" w14:textId="77777777" w:rsidR="006E0812" w:rsidRPr="001F7588" w:rsidRDefault="00753CB0" w:rsidP="0078448F">
      <w:p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2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ab/>
      </w:r>
      <w:r w:rsidR="00B227EE" w:rsidRPr="001F7588">
        <w:rPr>
          <w:rFonts w:ascii="Arial" w:hAnsi="Arial" w:cs="Arial"/>
          <w:sz w:val="24"/>
          <w:szCs w:val="24"/>
          <w:lang w:eastAsia="ar-SA"/>
        </w:rPr>
        <w:t>narusza równowagę ekonomiczną</w:t>
      </w:r>
      <w:r w:rsidR="00B46892" w:rsidRPr="001F7588">
        <w:rPr>
          <w:rFonts w:ascii="Arial" w:hAnsi="Arial" w:cs="Arial"/>
          <w:sz w:val="24"/>
          <w:szCs w:val="24"/>
          <w:lang w:eastAsia="ar-SA"/>
        </w:rPr>
        <w:t xml:space="preserve"> stron umowy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na korzyść Wykonawcy </w:t>
      </w:r>
      <w:r w:rsidR="001B4863" w:rsidRPr="001F7588">
        <w:rPr>
          <w:rFonts w:ascii="Arial" w:hAnsi="Arial" w:cs="Arial"/>
          <w:sz w:val="24"/>
          <w:szCs w:val="24"/>
          <w:lang w:eastAsia="ar-SA"/>
        </w:rPr>
        <w:br/>
      </w:r>
      <w:r w:rsidR="006E0812" w:rsidRPr="001F7588">
        <w:rPr>
          <w:rFonts w:ascii="Arial" w:hAnsi="Arial" w:cs="Arial"/>
          <w:sz w:val="24"/>
          <w:szCs w:val="24"/>
          <w:lang w:eastAsia="ar-SA"/>
        </w:rPr>
        <w:t>w sposób niepr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zewidziany  pierwotnie w umowie,</w:t>
      </w:r>
    </w:p>
    <w:p w14:paraId="334E4572" w14:textId="77777777" w:rsidR="006E0812" w:rsidRPr="001F7588" w:rsidRDefault="00753CB0" w:rsidP="0078448F">
      <w:p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3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ab/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w sposób znaczny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>rozszer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za albo zmniejsza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>zakres świadczeń i zobowiązań wynikający z umowy</w:t>
      </w:r>
      <w:r w:rsidR="001B4863" w:rsidRPr="001F7588">
        <w:rPr>
          <w:rFonts w:ascii="Arial" w:hAnsi="Arial" w:cs="Arial"/>
          <w:sz w:val="24"/>
          <w:szCs w:val="24"/>
          <w:lang w:eastAsia="ar-SA"/>
        </w:rPr>
        <w:t xml:space="preserve">, 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z zastrzeżeniem okoliczności przewidzianych </w:t>
      </w:r>
      <w:r w:rsidR="001B4863" w:rsidRPr="001F7588">
        <w:rPr>
          <w:rFonts w:ascii="Arial" w:hAnsi="Arial" w:cs="Arial"/>
          <w:sz w:val="24"/>
          <w:szCs w:val="24"/>
          <w:lang w:eastAsia="ar-SA"/>
        </w:rPr>
        <w:br/>
      </w:r>
      <w:r w:rsidR="00B227EE" w:rsidRPr="001F7588">
        <w:rPr>
          <w:rFonts w:ascii="Arial" w:hAnsi="Arial" w:cs="Arial"/>
          <w:sz w:val="24"/>
          <w:szCs w:val="24"/>
          <w:lang w:eastAsia="ar-SA"/>
        </w:rPr>
        <w:t>w umowie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t>,</w:t>
      </w:r>
    </w:p>
    <w:p w14:paraId="5CCAEFD8" w14:textId="77777777" w:rsidR="006E0812" w:rsidRPr="00A50255" w:rsidRDefault="00753CB0" w:rsidP="0078448F">
      <w:pPr>
        <w:spacing w:after="0" w:line="240" w:lineRule="auto"/>
        <w:ind w:left="851" w:hanging="425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4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) 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ab/>
      </w:r>
      <w:r w:rsidR="00B227EE" w:rsidRPr="001F7588">
        <w:rPr>
          <w:rFonts w:ascii="Arial" w:hAnsi="Arial" w:cs="Arial"/>
          <w:sz w:val="24"/>
          <w:szCs w:val="24"/>
          <w:lang w:eastAsia="ar-SA"/>
        </w:rPr>
        <w:t>polega na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zastąpieni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>u</w:t>
      </w:r>
      <w:r w:rsidR="006E0812" w:rsidRPr="001F7588">
        <w:rPr>
          <w:rFonts w:ascii="Arial" w:hAnsi="Arial" w:cs="Arial"/>
          <w:sz w:val="24"/>
          <w:szCs w:val="24"/>
          <w:lang w:eastAsia="ar-SA"/>
        </w:rPr>
        <w:t xml:space="preserve"> Wykonawcy</w:t>
      </w:r>
      <w:r w:rsidR="00B227EE" w:rsidRPr="001F7588">
        <w:rPr>
          <w:rFonts w:ascii="Arial" w:hAnsi="Arial" w:cs="Arial"/>
          <w:sz w:val="24"/>
          <w:szCs w:val="24"/>
          <w:lang w:eastAsia="ar-SA"/>
        </w:rPr>
        <w:t xml:space="preserve">, któremu </w:t>
      </w:r>
      <w:r w:rsidR="00D35EF6" w:rsidRPr="001F7588">
        <w:rPr>
          <w:rFonts w:ascii="Arial" w:hAnsi="Arial" w:cs="Arial"/>
          <w:sz w:val="24"/>
          <w:szCs w:val="24"/>
          <w:lang w:eastAsia="ar-SA"/>
        </w:rPr>
        <w:t>Zamawiający udz</w:t>
      </w:r>
      <w:r w:rsidR="00A50255">
        <w:rPr>
          <w:rFonts w:ascii="Arial" w:hAnsi="Arial" w:cs="Arial"/>
          <w:sz w:val="24"/>
          <w:szCs w:val="24"/>
          <w:lang w:eastAsia="ar-SA"/>
        </w:rPr>
        <w:t>ielił zamówienia nowym Wykonawcą</w:t>
      </w:r>
      <w:r w:rsidR="00D35EF6" w:rsidRPr="001F7588">
        <w:rPr>
          <w:rFonts w:ascii="Arial" w:hAnsi="Arial" w:cs="Arial"/>
          <w:sz w:val="24"/>
          <w:szCs w:val="24"/>
          <w:lang w:eastAsia="ar-SA"/>
        </w:rPr>
        <w:t xml:space="preserve"> w przypadkach innych niż wskazane w art. </w:t>
      </w:r>
      <w:r w:rsidR="00D35EF6" w:rsidRPr="0078448F">
        <w:rPr>
          <w:rFonts w:ascii="Arial" w:hAnsi="Arial" w:cs="Arial"/>
          <w:sz w:val="24"/>
          <w:szCs w:val="24"/>
          <w:lang w:eastAsia="ar-SA"/>
        </w:rPr>
        <w:t xml:space="preserve">455 </w:t>
      </w:r>
      <w:proofErr w:type="spellStart"/>
      <w:r w:rsidR="001B4863" w:rsidRPr="0078448F">
        <w:rPr>
          <w:rFonts w:ascii="Arial" w:hAnsi="Arial" w:cs="Arial"/>
          <w:sz w:val="24"/>
          <w:szCs w:val="24"/>
          <w:lang w:eastAsia="ar-SA"/>
        </w:rPr>
        <w:t>ust.1</w:t>
      </w:r>
      <w:proofErr w:type="spellEnd"/>
      <w:r w:rsidR="001B4863" w:rsidRPr="0078448F">
        <w:rPr>
          <w:rFonts w:ascii="Arial" w:hAnsi="Arial" w:cs="Arial"/>
          <w:sz w:val="24"/>
          <w:szCs w:val="24"/>
          <w:lang w:eastAsia="ar-SA"/>
        </w:rPr>
        <w:t xml:space="preserve"> </w:t>
      </w:r>
      <w:r w:rsidR="00D35EF6" w:rsidRPr="0078448F">
        <w:rPr>
          <w:rFonts w:ascii="Arial" w:hAnsi="Arial" w:cs="Arial"/>
          <w:sz w:val="24"/>
          <w:szCs w:val="24"/>
          <w:lang w:eastAsia="ar-SA"/>
        </w:rPr>
        <w:t>pkt 2</w:t>
      </w:r>
      <w:r w:rsidR="006E0812" w:rsidRPr="0078448F">
        <w:rPr>
          <w:rFonts w:ascii="Arial" w:hAnsi="Arial" w:cs="Arial"/>
          <w:sz w:val="24"/>
          <w:szCs w:val="24"/>
          <w:lang w:eastAsia="ar-SA"/>
        </w:rPr>
        <w:t>.</w:t>
      </w:r>
    </w:p>
    <w:p w14:paraId="70600B9B" w14:textId="77777777" w:rsidR="006E0812" w:rsidRPr="001F7588" w:rsidRDefault="006E0812" w:rsidP="00A35FBF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W przypadku wystąpienia któregokolwiek ze zdarzeń wymienionych </w:t>
      </w:r>
      <w:r w:rsidR="00EE2C8E" w:rsidRPr="001F7588">
        <w:rPr>
          <w:rFonts w:ascii="Arial" w:hAnsi="Arial" w:cs="Arial"/>
          <w:sz w:val="24"/>
          <w:szCs w:val="24"/>
          <w:lang w:eastAsia="ar-SA"/>
        </w:rPr>
        <w:t xml:space="preserve">w ust. </w:t>
      </w:r>
      <w:r w:rsidR="00D35EF6" w:rsidRPr="001F7588">
        <w:rPr>
          <w:rFonts w:ascii="Arial" w:hAnsi="Arial" w:cs="Arial"/>
          <w:sz w:val="24"/>
          <w:szCs w:val="24"/>
          <w:lang w:eastAsia="ar-SA"/>
        </w:rPr>
        <w:t>1 i 2</w:t>
      </w:r>
      <w:r w:rsidR="00EE2C8E" w:rsidRPr="001F7588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termin realizacji przedmiotu umowy może ulec odpowiedniemu przedłużeniu, </w:t>
      </w:r>
      <w:r w:rsidR="00D35EF6" w:rsidRPr="001F7588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>o czas niezbędny do zakończenia wykonywania jej przedmiotu w sposób należyty, nie dłużej jednak niż o okres trwania tych okoliczności.</w:t>
      </w:r>
    </w:p>
    <w:p w14:paraId="2FAA26DB" w14:textId="77777777" w:rsidR="006E0812" w:rsidRPr="001F7588" w:rsidRDefault="006E0812" w:rsidP="00A35FBF">
      <w:pPr>
        <w:pStyle w:val="Akapitzlist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Warunkiem dokonania zmian jest złożenie wniosku przez stronę inicjującą zmianę, zawierającego:</w:t>
      </w:r>
    </w:p>
    <w:p w14:paraId="2DA1689D" w14:textId="77777777" w:rsidR="006E0812" w:rsidRPr="001F7588" w:rsidRDefault="006E0812" w:rsidP="0078448F">
      <w:pPr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1) </w:t>
      </w:r>
      <w:r w:rsidRPr="001F7588">
        <w:rPr>
          <w:rFonts w:ascii="Arial" w:hAnsi="Arial" w:cs="Arial"/>
          <w:sz w:val="24"/>
          <w:szCs w:val="24"/>
          <w:lang w:eastAsia="ar-SA"/>
        </w:rPr>
        <w:tab/>
        <w:t>opis propozycji zmiany,</w:t>
      </w:r>
    </w:p>
    <w:p w14:paraId="24372CB3" w14:textId="77777777" w:rsidR="006E0812" w:rsidRPr="001F7588" w:rsidRDefault="006E0812" w:rsidP="0078448F">
      <w:pPr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2) </w:t>
      </w:r>
      <w:r w:rsidRPr="001F7588">
        <w:rPr>
          <w:rFonts w:ascii="Arial" w:hAnsi="Arial" w:cs="Arial"/>
          <w:sz w:val="24"/>
          <w:szCs w:val="24"/>
          <w:lang w:eastAsia="ar-SA"/>
        </w:rPr>
        <w:tab/>
        <w:t>uzasadnienie zmiany,</w:t>
      </w:r>
    </w:p>
    <w:p w14:paraId="73BA8473" w14:textId="77777777" w:rsidR="006E0812" w:rsidRPr="001F7588" w:rsidRDefault="006E0812" w:rsidP="0078448F">
      <w:pPr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3) </w:t>
      </w:r>
      <w:r w:rsidRPr="001F7588">
        <w:rPr>
          <w:rFonts w:ascii="Arial" w:hAnsi="Arial" w:cs="Arial"/>
          <w:sz w:val="24"/>
          <w:szCs w:val="24"/>
          <w:lang w:eastAsia="ar-SA"/>
        </w:rPr>
        <w:tab/>
        <w:t>obliczenie kosztów zmiany zgodnie z zasadami określonymi w umowie, jeżeli zmiana będzie miała wpływ na wynagrodzenie Wykonawcy.</w:t>
      </w:r>
    </w:p>
    <w:p w14:paraId="55781D2C" w14:textId="77777777" w:rsidR="006E0812" w:rsidRPr="001F7588" w:rsidRDefault="006E0812" w:rsidP="00A35FBF">
      <w:pPr>
        <w:pStyle w:val="Akapitzlist"/>
        <w:numPr>
          <w:ilvl w:val="0"/>
          <w:numId w:val="20"/>
        </w:numPr>
        <w:tabs>
          <w:tab w:val="left" w:pos="1352"/>
        </w:tabs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Uzasadnienie zmiany może dotyczyć zaistnienia nieprzewidzianych w umowie przeszkód spowodowanych wystąpieniem nietypowych okoliczności </w:t>
      </w:r>
      <w:r w:rsidR="00115563" w:rsidRPr="001F7588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 xml:space="preserve">lub działalnością osób trzecich uniemożliwiających kontynuowanie umowy </w:t>
      </w:r>
      <w:r w:rsidR="00FB60DA" w:rsidRPr="001F7588">
        <w:rPr>
          <w:rFonts w:ascii="Arial" w:hAnsi="Arial" w:cs="Arial"/>
          <w:sz w:val="24"/>
          <w:szCs w:val="24"/>
          <w:lang w:eastAsia="ar-SA"/>
        </w:rPr>
        <w:br/>
      </w:r>
      <w:r w:rsidRPr="001F7588">
        <w:rPr>
          <w:rFonts w:ascii="Arial" w:hAnsi="Arial" w:cs="Arial"/>
          <w:sz w:val="24"/>
          <w:szCs w:val="24"/>
          <w:lang w:eastAsia="ar-SA"/>
        </w:rPr>
        <w:t>na przewidzianych w niej warunkach.</w:t>
      </w:r>
    </w:p>
    <w:p w14:paraId="7C040250" w14:textId="77777777" w:rsidR="006E0812" w:rsidRPr="001F7588" w:rsidRDefault="006E0812" w:rsidP="00A35FBF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>Wykonawca nie będzie uprawniony do żadnego przedłużenia terminu wykonania umowy i zwiększenia wynagrodzenia w zakresie, w jakim konieczność dokonania zmiany została spowodowana przez jakikolwiek błąd lub opóźnienie ze strony Wykonawcy, włącznie z błędem lub opóźnionym dostarczeniem jakiegokolwiek dokumentu wynikającego z obowiązków Wykonawcy.</w:t>
      </w:r>
    </w:p>
    <w:p w14:paraId="40D9B564" w14:textId="77777777" w:rsidR="006E0812" w:rsidRPr="001F7588" w:rsidRDefault="006E0812" w:rsidP="00A35FBF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  <w:lang w:eastAsia="ar-SA"/>
        </w:rPr>
        <w:t xml:space="preserve">Dokonanie zmian wymaga formy pisemnej pod rygorem nieważności. </w:t>
      </w:r>
    </w:p>
    <w:p w14:paraId="7B10A0C1" w14:textId="77777777" w:rsidR="000D7574" w:rsidRDefault="000D7574" w:rsidP="00F66BFA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73B6D1" w14:textId="77777777" w:rsidR="000D4AED" w:rsidRDefault="000D4AED" w:rsidP="00F66BFA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6848B8" w14:textId="77777777" w:rsidR="000D4AED" w:rsidRDefault="000D4AED" w:rsidP="00F66BFA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168661" w14:textId="77777777" w:rsidR="000D4AED" w:rsidRPr="00F66BFA" w:rsidRDefault="000D4AED" w:rsidP="00F66BFA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F40DBD" w14:textId="77777777" w:rsidR="00FD36A6" w:rsidRDefault="00EC4160" w:rsidP="007806C9">
      <w:pPr>
        <w:tabs>
          <w:tab w:val="left" w:pos="3828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7806C9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>§ 10</w:t>
      </w:r>
      <w:r w:rsidR="007806C9" w:rsidRPr="007806C9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Gwarancja i rękojmia</w:t>
      </w:r>
    </w:p>
    <w:p w14:paraId="78BFEECA" w14:textId="77777777" w:rsidR="00A77423" w:rsidRDefault="00A77423" w:rsidP="007806C9">
      <w:pPr>
        <w:tabs>
          <w:tab w:val="left" w:pos="3828"/>
        </w:tabs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7638A122" w14:textId="75E1070D" w:rsidR="00A77423" w:rsidRPr="00324C42" w:rsidRDefault="00A77423" w:rsidP="00005CB6">
      <w:pPr>
        <w:pStyle w:val="Tekstpodstawowy"/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Arial" w:hAnsi="Arial" w:cs="Arial"/>
          <w:bCs/>
        </w:rPr>
      </w:pPr>
      <w:r w:rsidRPr="00743118">
        <w:rPr>
          <w:rFonts w:ascii="Arial" w:hAnsi="Arial" w:cs="Arial"/>
        </w:rPr>
        <w:t xml:space="preserve">Na przedmiot </w:t>
      </w:r>
      <w:r w:rsidRPr="00231D0C">
        <w:rPr>
          <w:rFonts w:ascii="Arial" w:hAnsi="Arial" w:cs="Arial"/>
        </w:rPr>
        <w:t>Umowy</w:t>
      </w:r>
      <w:r w:rsidRPr="00743118">
        <w:rPr>
          <w:rFonts w:ascii="Arial" w:hAnsi="Arial" w:cs="Arial"/>
        </w:rPr>
        <w:t xml:space="preserve"> </w:t>
      </w:r>
      <w:r w:rsidRPr="008D5E5C">
        <w:rPr>
          <w:rFonts w:ascii="Arial" w:hAnsi="Arial" w:cs="Arial"/>
          <w:i/>
        </w:rPr>
        <w:t>WYKONAWCA</w:t>
      </w:r>
      <w:r w:rsidRPr="00743118">
        <w:rPr>
          <w:rFonts w:ascii="Arial" w:hAnsi="Arial" w:cs="Arial"/>
        </w:rPr>
        <w:t xml:space="preserve"> udziela </w:t>
      </w:r>
      <w:r w:rsidR="001B7026">
        <w:rPr>
          <w:rFonts w:ascii="Arial" w:hAnsi="Arial" w:cs="Arial"/>
          <w:b/>
        </w:rPr>
        <w:t>60</w:t>
      </w:r>
      <w:r w:rsidRPr="00743118">
        <w:rPr>
          <w:rFonts w:ascii="Arial" w:hAnsi="Arial" w:cs="Arial"/>
          <w:b/>
        </w:rPr>
        <w:t xml:space="preserve"> </w:t>
      </w:r>
      <w:r w:rsidRPr="00743118">
        <w:rPr>
          <w:rFonts w:ascii="Arial" w:hAnsi="Arial" w:cs="Arial"/>
          <w:b/>
          <w:bCs/>
        </w:rPr>
        <w:t xml:space="preserve">miesięcznej </w:t>
      </w:r>
      <w:r w:rsidRPr="00743118">
        <w:rPr>
          <w:rFonts w:ascii="Arial" w:hAnsi="Arial" w:cs="Arial"/>
          <w:b/>
        </w:rPr>
        <w:t>rękojmi</w:t>
      </w:r>
      <w:r w:rsidRPr="00743118">
        <w:rPr>
          <w:rFonts w:ascii="Arial" w:hAnsi="Arial" w:cs="Arial"/>
        </w:rPr>
        <w:t xml:space="preserve"> </w:t>
      </w:r>
      <w:r w:rsidRPr="00743118">
        <w:rPr>
          <w:rFonts w:ascii="Arial" w:hAnsi="Arial" w:cs="Arial"/>
        </w:rPr>
        <w:br/>
      </w:r>
      <w:r w:rsidRPr="00743118">
        <w:rPr>
          <w:rFonts w:ascii="Arial" w:hAnsi="Arial" w:cs="Arial"/>
          <w:b/>
        </w:rPr>
        <w:t xml:space="preserve">i </w:t>
      </w:r>
      <w:r w:rsidR="001B7026">
        <w:rPr>
          <w:rFonts w:ascii="Arial" w:hAnsi="Arial" w:cs="Arial"/>
          <w:b/>
        </w:rPr>
        <w:t>60</w:t>
      </w:r>
      <w:r w:rsidRPr="00324C42">
        <w:rPr>
          <w:rFonts w:ascii="Arial" w:hAnsi="Arial" w:cs="Arial"/>
          <w:b/>
        </w:rPr>
        <w:t xml:space="preserve"> miesięcznej gwarancji</w:t>
      </w:r>
      <w:r w:rsidRPr="00324C42">
        <w:rPr>
          <w:rFonts w:ascii="Arial" w:hAnsi="Arial" w:cs="Arial"/>
        </w:rPr>
        <w:t>.</w:t>
      </w:r>
    </w:p>
    <w:p w14:paraId="758A88F7" w14:textId="77777777" w:rsidR="00A77423" w:rsidRPr="00324C42" w:rsidRDefault="00A77423" w:rsidP="00005CB6">
      <w:pPr>
        <w:pStyle w:val="Tekstpodstawowy"/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Arial" w:hAnsi="Arial" w:cs="Arial"/>
          <w:bCs/>
        </w:rPr>
      </w:pPr>
      <w:r w:rsidRPr="00324C42">
        <w:rPr>
          <w:rFonts w:ascii="Arial" w:hAnsi="Arial" w:cs="Arial"/>
          <w:i/>
          <w:caps/>
        </w:rPr>
        <w:t>WYKONAWCA</w:t>
      </w:r>
      <w:r w:rsidRPr="00324C42">
        <w:rPr>
          <w:rFonts w:ascii="Arial" w:hAnsi="Arial" w:cs="Arial"/>
        </w:rPr>
        <w:t xml:space="preserve"> jest odpowiedzialny za wady</w:t>
      </w:r>
      <w:r>
        <w:rPr>
          <w:rFonts w:ascii="Arial" w:hAnsi="Arial" w:cs="Arial"/>
        </w:rPr>
        <w:t xml:space="preserve"> i usterki</w:t>
      </w:r>
      <w:r w:rsidRPr="00324C42">
        <w:rPr>
          <w:rFonts w:ascii="Arial" w:hAnsi="Arial" w:cs="Arial"/>
        </w:rPr>
        <w:t xml:space="preserve"> ujawnione w okresie gwarancji </w:t>
      </w:r>
      <w:r w:rsidRPr="00324C42">
        <w:rPr>
          <w:rFonts w:ascii="Arial" w:hAnsi="Arial" w:cs="Arial"/>
        </w:rPr>
        <w:br/>
        <w:t>i rękojmi na zasadach określonych w przepisach Kodeksu Cywilnego</w:t>
      </w:r>
      <w:r>
        <w:rPr>
          <w:rFonts w:ascii="Arial" w:hAnsi="Arial" w:cs="Arial"/>
        </w:rPr>
        <w:t xml:space="preserve"> dla umowy sprzedaży oraz zgodnie z postanowieniami niniejszego </w:t>
      </w:r>
      <w:r w:rsidR="00BC41BF">
        <w:rPr>
          <w:rFonts w:ascii="Arial" w:hAnsi="Arial" w:cs="Arial"/>
        </w:rPr>
        <w:t>paragrafu</w:t>
      </w:r>
      <w:r w:rsidR="00362B4F">
        <w:rPr>
          <w:rFonts w:ascii="Arial" w:hAnsi="Arial" w:cs="Arial"/>
        </w:rPr>
        <w:t>.</w:t>
      </w:r>
    </w:p>
    <w:p w14:paraId="5EB5500F" w14:textId="77777777" w:rsidR="00A77423" w:rsidRPr="00324C42" w:rsidRDefault="00A77423" w:rsidP="00005CB6">
      <w:pPr>
        <w:pStyle w:val="Tekstpodstawowy"/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Termin spisania </w:t>
      </w:r>
      <w:r w:rsidRPr="00324C42">
        <w:rPr>
          <w:rFonts w:ascii="Arial" w:hAnsi="Arial" w:cs="Arial"/>
        </w:rPr>
        <w:t xml:space="preserve">Protokołu </w:t>
      </w:r>
      <w:r>
        <w:rPr>
          <w:rFonts w:ascii="Arial" w:hAnsi="Arial" w:cs="Arial"/>
        </w:rPr>
        <w:t>zdawczo-odbiorczego</w:t>
      </w:r>
      <w:r w:rsidRPr="00324C42">
        <w:rPr>
          <w:rFonts w:ascii="Arial" w:hAnsi="Arial" w:cs="Arial"/>
        </w:rPr>
        <w:t xml:space="preserve"> jest datą rozpoczęcia okresu gwarancji i rękojmi.</w:t>
      </w:r>
    </w:p>
    <w:p w14:paraId="6CCD31AE" w14:textId="0BF00052" w:rsidR="00A77423" w:rsidRPr="00A77423" w:rsidRDefault="00A77423" w:rsidP="00005CB6">
      <w:pPr>
        <w:pStyle w:val="Tekstpodstawowy"/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Arial" w:hAnsi="Arial" w:cs="Arial"/>
          <w:bCs/>
        </w:rPr>
      </w:pPr>
      <w:r w:rsidRPr="00324C42">
        <w:rPr>
          <w:rFonts w:ascii="Arial" w:hAnsi="Arial" w:cs="Arial"/>
        </w:rPr>
        <w:t xml:space="preserve">Uprawnienia </w:t>
      </w:r>
      <w:r w:rsidRPr="00324C42">
        <w:rPr>
          <w:rFonts w:ascii="Arial" w:hAnsi="Arial" w:cs="Arial"/>
          <w:b/>
        </w:rPr>
        <w:t>z tytuł</w:t>
      </w:r>
      <w:r w:rsidR="00E0619E">
        <w:rPr>
          <w:rFonts w:ascii="Arial" w:hAnsi="Arial" w:cs="Arial"/>
          <w:b/>
        </w:rPr>
        <w:t xml:space="preserve">u rękojmi wygasają po upływie </w:t>
      </w:r>
      <w:r w:rsidR="00D05C5E">
        <w:rPr>
          <w:rFonts w:ascii="Arial" w:hAnsi="Arial" w:cs="Arial"/>
          <w:b/>
        </w:rPr>
        <w:t>60</w:t>
      </w:r>
      <w:r w:rsidRPr="00324C42">
        <w:rPr>
          <w:rFonts w:ascii="Arial" w:hAnsi="Arial" w:cs="Arial"/>
          <w:b/>
        </w:rPr>
        <w:t xml:space="preserve"> miesięcy</w:t>
      </w:r>
      <w:r w:rsidRPr="00324C42">
        <w:rPr>
          <w:rFonts w:ascii="Arial" w:hAnsi="Arial" w:cs="Arial"/>
        </w:rPr>
        <w:t xml:space="preserve"> od daty podpisania </w:t>
      </w:r>
      <w:r>
        <w:rPr>
          <w:rFonts w:ascii="Arial" w:hAnsi="Arial" w:cs="Arial"/>
        </w:rPr>
        <w:t xml:space="preserve"> </w:t>
      </w:r>
      <w:r w:rsidRPr="00324C42">
        <w:rPr>
          <w:rFonts w:ascii="Arial" w:hAnsi="Arial" w:cs="Arial"/>
        </w:rPr>
        <w:t xml:space="preserve">Protokołu </w:t>
      </w:r>
      <w:r>
        <w:rPr>
          <w:rFonts w:ascii="Arial" w:hAnsi="Arial" w:cs="Arial"/>
        </w:rPr>
        <w:t>zdawczo-odbiorczego</w:t>
      </w:r>
      <w:r w:rsidRPr="00324C42">
        <w:rPr>
          <w:rFonts w:ascii="Arial" w:hAnsi="Arial" w:cs="Arial"/>
        </w:rPr>
        <w:t xml:space="preserve"> </w:t>
      </w:r>
      <w:r w:rsidRPr="00324C42">
        <w:rPr>
          <w:rFonts w:ascii="Arial" w:hAnsi="Arial" w:cs="Arial"/>
          <w:b/>
        </w:rPr>
        <w:t xml:space="preserve">z tytułu gwarancji – po upływie </w:t>
      </w:r>
      <w:r w:rsidR="001B7026">
        <w:rPr>
          <w:rFonts w:ascii="Arial" w:hAnsi="Arial" w:cs="Arial"/>
          <w:b/>
        </w:rPr>
        <w:br/>
      </w:r>
      <w:r w:rsidR="00D05C5E">
        <w:rPr>
          <w:rFonts w:ascii="Arial" w:hAnsi="Arial" w:cs="Arial"/>
          <w:b/>
        </w:rPr>
        <w:t>60</w:t>
      </w:r>
      <w:r w:rsidRPr="00324C42">
        <w:rPr>
          <w:rFonts w:ascii="Arial" w:hAnsi="Arial" w:cs="Arial"/>
          <w:b/>
        </w:rPr>
        <w:t xml:space="preserve"> miesięcy</w:t>
      </w:r>
      <w:r w:rsidRPr="00324C42">
        <w:rPr>
          <w:rFonts w:ascii="Arial" w:hAnsi="Arial" w:cs="Arial"/>
        </w:rPr>
        <w:t xml:space="preserve"> od daty spisania Protokołu </w:t>
      </w:r>
      <w:r>
        <w:rPr>
          <w:rFonts w:ascii="Arial" w:hAnsi="Arial" w:cs="Arial"/>
        </w:rPr>
        <w:t>zdawczo</w:t>
      </w:r>
      <w:r w:rsidR="00D35D5A">
        <w:rPr>
          <w:rFonts w:ascii="Arial" w:hAnsi="Arial" w:cs="Arial"/>
        </w:rPr>
        <w:t>-odbiorczego</w:t>
      </w:r>
      <w:r>
        <w:rPr>
          <w:rFonts w:ascii="Arial" w:hAnsi="Arial" w:cs="Arial"/>
        </w:rPr>
        <w:t>.</w:t>
      </w:r>
    </w:p>
    <w:p w14:paraId="16F7BF13" w14:textId="77777777" w:rsidR="00A77423" w:rsidRPr="002658D0" w:rsidRDefault="00A77423" w:rsidP="00005CB6">
      <w:pPr>
        <w:pStyle w:val="Tekstpodstawowy"/>
        <w:numPr>
          <w:ilvl w:val="0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Arial" w:hAnsi="Arial" w:cs="Arial"/>
          <w:bCs/>
        </w:rPr>
      </w:pPr>
      <w:r w:rsidRPr="002658D0">
        <w:rPr>
          <w:rFonts w:ascii="Arial" w:hAnsi="Arial" w:cs="Arial"/>
        </w:rPr>
        <w:t xml:space="preserve"> Do obowiązków </w:t>
      </w:r>
      <w:r w:rsidRPr="002658D0">
        <w:rPr>
          <w:rFonts w:ascii="Arial" w:hAnsi="Arial" w:cs="Arial"/>
          <w:i/>
        </w:rPr>
        <w:t>WYKONAWCY</w:t>
      </w:r>
      <w:r w:rsidRPr="002658D0">
        <w:rPr>
          <w:rFonts w:ascii="Arial" w:hAnsi="Arial" w:cs="Arial"/>
        </w:rPr>
        <w:t xml:space="preserve"> w ramach Umowy w zakresie </w:t>
      </w:r>
      <w:r w:rsidRPr="002658D0">
        <w:rPr>
          <w:rFonts w:ascii="Arial" w:hAnsi="Arial" w:cs="Arial"/>
          <w:b/>
        </w:rPr>
        <w:t>czynności gwarancyjnych</w:t>
      </w:r>
      <w:r w:rsidRPr="002658D0">
        <w:rPr>
          <w:rFonts w:ascii="Arial" w:hAnsi="Arial" w:cs="Arial"/>
        </w:rPr>
        <w:t xml:space="preserve"> należy:</w:t>
      </w:r>
    </w:p>
    <w:p w14:paraId="3969EDE1" w14:textId="77777777" w:rsidR="00A77423" w:rsidRPr="00D16355" w:rsidRDefault="00A77423" w:rsidP="00005CB6">
      <w:pPr>
        <w:pStyle w:val="Tekstpodstawowy"/>
        <w:numPr>
          <w:ilvl w:val="1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567" w:hanging="283"/>
        <w:jc w:val="both"/>
        <w:textAlignment w:val="baseline"/>
        <w:rPr>
          <w:rFonts w:ascii="Arial" w:hAnsi="Arial" w:cs="Arial"/>
          <w:bCs/>
        </w:rPr>
      </w:pPr>
      <w:r w:rsidRPr="00743118">
        <w:rPr>
          <w:rFonts w:ascii="Arial" w:hAnsi="Arial" w:cs="Arial"/>
        </w:rPr>
        <w:t>bezzwłoczne zawiadomieni</w:t>
      </w:r>
      <w:r>
        <w:rPr>
          <w:rFonts w:ascii="Arial" w:hAnsi="Arial" w:cs="Arial"/>
        </w:rPr>
        <w:t>e</w:t>
      </w:r>
      <w:r w:rsidRPr="00743118">
        <w:rPr>
          <w:rFonts w:ascii="Arial" w:hAnsi="Arial" w:cs="Arial"/>
        </w:rPr>
        <w:t xml:space="preserve"> </w:t>
      </w:r>
      <w:r w:rsidRPr="008D5E5C">
        <w:rPr>
          <w:rFonts w:ascii="Arial" w:hAnsi="Arial" w:cs="Arial"/>
          <w:i/>
        </w:rPr>
        <w:t>ZAMAWIAJĄCEGO</w:t>
      </w:r>
      <w:r w:rsidRPr="00743118">
        <w:rPr>
          <w:rFonts w:ascii="Arial" w:hAnsi="Arial" w:cs="Arial"/>
        </w:rPr>
        <w:t xml:space="preserve"> na piśmie o wszelkich zauważonych wadach, których usunięcie wykracza poza zakres prac określonych w umowie;</w:t>
      </w:r>
    </w:p>
    <w:p w14:paraId="2FD7B07F" w14:textId="77777777" w:rsidR="00A77423" w:rsidRPr="00743118" w:rsidRDefault="00A77423" w:rsidP="00005CB6">
      <w:pPr>
        <w:pStyle w:val="Tekstpodstawowy"/>
        <w:numPr>
          <w:ilvl w:val="1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567" w:hanging="283"/>
        <w:jc w:val="both"/>
        <w:textAlignment w:val="baseline"/>
        <w:rPr>
          <w:rFonts w:ascii="Arial" w:hAnsi="Arial" w:cs="Arial"/>
          <w:bCs/>
        </w:rPr>
      </w:pPr>
      <w:r w:rsidRPr="00743118">
        <w:rPr>
          <w:rFonts w:ascii="Arial" w:hAnsi="Arial" w:cs="Arial"/>
        </w:rPr>
        <w:t>przeprowadz</w:t>
      </w:r>
      <w:r>
        <w:rPr>
          <w:rFonts w:ascii="Arial" w:hAnsi="Arial" w:cs="Arial"/>
        </w:rPr>
        <w:t>enie prac</w:t>
      </w:r>
      <w:r w:rsidRPr="00743118">
        <w:rPr>
          <w:rFonts w:ascii="Arial" w:hAnsi="Arial" w:cs="Arial"/>
        </w:rPr>
        <w:t xml:space="preserve"> w czasie dni roboczych podczas obowiązujących godzin pracy, tzn.: od 0</w:t>
      </w:r>
      <w:r>
        <w:rPr>
          <w:rFonts w:ascii="Arial" w:hAnsi="Arial" w:cs="Arial"/>
        </w:rPr>
        <w:t>7</w:t>
      </w:r>
      <w:r w:rsidRPr="00743118">
        <w:rPr>
          <w:rFonts w:ascii="Arial" w:hAnsi="Arial" w:cs="Arial"/>
        </w:rPr>
        <w:t>.</w:t>
      </w:r>
      <w:r>
        <w:rPr>
          <w:rFonts w:ascii="Arial" w:hAnsi="Arial" w:cs="Arial"/>
        </w:rPr>
        <w:t>00 do 15</w:t>
      </w:r>
      <w:r w:rsidRPr="00743118">
        <w:rPr>
          <w:rFonts w:ascii="Arial" w:hAnsi="Arial" w:cs="Arial"/>
        </w:rPr>
        <w:t>.</w:t>
      </w:r>
      <w:r>
        <w:rPr>
          <w:rFonts w:ascii="Arial" w:hAnsi="Arial" w:cs="Arial"/>
        </w:rPr>
        <w:t>0</w:t>
      </w:r>
      <w:r w:rsidRPr="00743118">
        <w:rPr>
          <w:rFonts w:ascii="Arial" w:hAnsi="Arial" w:cs="Arial"/>
        </w:rPr>
        <w:t>0,</w:t>
      </w:r>
      <w:r>
        <w:rPr>
          <w:rFonts w:ascii="Arial" w:hAnsi="Arial" w:cs="Arial"/>
        </w:rPr>
        <w:t xml:space="preserve"> </w:t>
      </w:r>
      <w:r w:rsidRPr="00743118">
        <w:rPr>
          <w:rFonts w:ascii="Arial" w:hAnsi="Arial" w:cs="Arial"/>
        </w:rPr>
        <w:t>a w koniecznych przypadkach w godzinach u</w:t>
      </w:r>
      <w:r w:rsidR="002F7F8A">
        <w:rPr>
          <w:rFonts w:ascii="Arial" w:hAnsi="Arial" w:cs="Arial"/>
        </w:rPr>
        <w:t>zgodnionych z Użytkownikiem lub</w:t>
      </w:r>
      <w:r w:rsidRPr="00743118">
        <w:rPr>
          <w:rFonts w:ascii="Arial" w:hAnsi="Arial" w:cs="Arial"/>
        </w:rPr>
        <w:t xml:space="preserve"> Administratorem;</w:t>
      </w:r>
    </w:p>
    <w:p w14:paraId="009AD73A" w14:textId="77777777" w:rsidR="000D7574" w:rsidRPr="00A77423" w:rsidRDefault="00A77423" w:rsidP="00005CB6">
      <w:pPr>
        <w:pStyle w:val="Tekstpodstawowy"/>
        <w:numPr>
          <w:ilvl w:val="1"/>
          <w:numId w:val="31"/>
        </w:numPr>
        <w:suppressAutoHyphens w:val="0"/>
        <w:overflowPunct w:val="0"/>
        <w:autoSpaceDE w:val="0"/>
        <w:autoSpaceDN w:val="0"/>
        <w:adjustRightInd w:val="0"/>
        <w:spacing w:after="0"/>
        <w:ind w:left="567" w:hanging="283"/>
        <w:jc w:val="both"/>
        <w:textAlignment w:val="baseline"/>
        <w:rPr>
          <w:rFonts w:ascii="Arial" w:hAnsi="Arial" w:cs="Arial"/>
        </w:rPr>
      </w:pPr>
      <w:r w:rsidRPr="00D16355">
        <w:rPr>
          <w:rFonts w:ascii="Arial" w:hAnsi="Arial" w:cs="Arial"/>
          <w:i/>
        </w:rPr>
        <w:t>WYKONAWCA</w:t>
      </w:r>
      <w:r w:rsidRPr="00CF1736">
        <w:rPr>
          <w:rFonts w:ascii="Arial" w:hAnsi="Arial" w:cs="Arial"/>
        </w:rPr>
        <w:t xml:space="preserve"> zobowiązuje się do wykonywania prac będących przedmiotem Umowy w sposób nieuciążliwy dla </w:t>
      </w:r>
      <w:r w:rsidRPr="00CF1736">
        <w:rPr>
          <w:rFonts w:ascii="Arial" w:hAnsi="Arial" w:cs="Arial"/>
          <w:i/>
        </w:rPr>
        <w:t>ZAMAWIAJĄCEGO</w:t>
      </w:r>
      <w:r w:rsidRPr="00CF1736">
        <w:rPr>
          <w:rFonts w:ascii="Arial" w:hAnsi="Arial" w:cs="Arial"/>
        </w:rPr>
        <w:t>, zgodnie z aktualnym poziomem wiedzy technicznej, z należytą starannością i zasadami</w:t>
      </w:r>
      <w:r>
        <w:rPr>
          <w:rFonts w:ascii="Arial" w:hAnsi="Arial" w:cs="Arial"/>
        </w:rPr>
        <w:t>.</w:t>
      </w:r>
      <w:r w:rsidRPr="00CF1736">
        <w:rPr>
          <w:rFonts w:ascii="Arial" w:hAnsi="Arial" w:cs="Arial"/>
        </w:rPr>
        <w:t xml:space="preserve"> </w:t>
      </w:r>
    </w:p>
    <w:p w14:paraId="426D2AE2" w14:textId="77777777" w:rsidR="00426418" w:rsidRDefault="00426418" w:rsidP="000D4AED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BFEF29" w14:textId="77777777" w:rsidR="00426418" w:rsidRPr="001F7588" w:rsidRDefault="00426418" w:rsidP="0078448F">
      <w:pPr>
        <w:suppressAutoHyphens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</w:p>
    <w:p w14:paraId="4F2FF083" w14:textId="77777777" w:rsidR="003C7A11" w:rsidRDefault="00685BDF" w:rsidP="003C7A11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1F7588">
        <w:rPr>
          <w:rFonts w:ascii="Arial" w:hAnsi="Arial" w:cs="Arial"/>
          <w:b/>
          <w:sz w:val="24"/>
          <w:szCs w:val="24"/>
        </w:rPr>
        <w:t>§1</w:t>
      </w:r>
      <w:r w:rsidR="007806C9">
        <w:rPr>
          <w:rFonts w:ascii="Arial" w:hAnsi="Arial" w:cs="Arial"/>
          <w:b/>
          <w:sz w:val="24"/>
          <w:szCs w:val="24"/>
        </w:rPr>
        <w:t>1</w:t>
      </w:r>
      <w:r w:rsidR="003C7A11">
        <w:rPr>
          <w:rFonts w:ascii="Arial" w:hAnsi="Arial" w:cs="Arial"/>
          <w:b/>
          <w:sz w:val="24"/>
          <w:szCs w:val="24"/>
        </w:rPr>
        <w:t xml:space="preserve"> </w:t>
      </w:r>
      <w:r w:rsidR="003C7A11" w:rsidRPr="001F7588">
        <w:rPr>
          <w:rFonts w:ascii="Arial" w:hAnsi="Arial" w:cs="Arial"/>
          <w:b/>
          <w:sz w:val="24"/>
          <w:szCs w:val="24"/>
        </w:rPr>
        <w:t>Ochrona danych osobowych</w:t>
      </w:r>
    </w:p>
    <w:p w14:paraId="7D2A9F23" w14:textId="77777777" w:rsidR="001F686F" w:rsidRPr="001F7588" w:rsidRDefault="001F686F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672801D7" w14:textId="492A7198" w:rsidR="00D03FFF" w:rsidRPr="001F7588" w:rsidRDefault="00D03FFF" w:rsidP="0078448F">
      <w:pPr>
        <w:pStyle w:val="Akapitzlist"/>
        <w:numPr>
          <w:ilvl w:val="0"/>
          <w:numId w:val="4"/>
        </w:numPr>
        <w:spacing w:after="0" w:line="240" w:lineRule="auto"/>
        <w:ind w:left="284" w:hanging="35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Wykonawca, w celu zapewnienia prawid</w:t>
      </w:r>
      <w:r w:rsidR="00944DF3">
        <w:rPr>
          <w:rFonts w:ascii="Arial" w:hAnsi="Arial" w:cs="Arial"/>
          <w:sz w:val="24"/>
          <w:szCs w:val="24"/>
        </w:rPr>
        <w:t>łowego stosowania Rozporządzenia</w:t>
      </w:r>
      <w:r w:rsidRPr="001F7588">
        <w:rPr>
          <w:rFonts w:ascii="Arial" w:hAnsi="Arial" w:cs="Arial"/>
          <w:sz w:val="24"/>
          <w:szCs w:val="24"/>
        </w:rPr>
        <w:t xml:space="preserve"> Parlamentu Europejskiego i Rady (UE) 2016/679 z dnia 27 kwietnia 2016</w:t>
      </w:r>
      <w:r w:rsidR="001B7026">
        <w:rPr>
          <w:rFonts w:ascii="Arial" w:hAnsi="Arial" w:cs="Arial"/>
          <w:sz w:val="24"/>
          <w:szCs w:val="24"/>
        </w:rPr>
        <w:t> </w:t>
      </w:r>
      <w:r w:rsidRPr="001F7588">
        <w:rPr>
          <w:rFonts w:ascii="Arial" w:hAnsi="Arial" w:cs="Arial"/>
          <w:sz w:val="24"/>
          <w:szCs w:val="24"/>
        </w:rPr>
        <w:t xml:space="preserve">r. </w:t>
      </w:r>
      <w:r w:rsidRPr="001F7588">
        <w:rPr>
          <w:rFonts w:ascii="Arial" w:hAnsi="Arial" w:cs="Arial"/>
          <w:sz w:val="24"/>
          <w:szCs w:val="24"/>
        </w:rPr>
        <w:br/>
        <w:t xml:space="preserve">w sprawie ochrony osób fizycznych w związku z przetwarzaniem danych osobowych i w sprawie swobodnego przepływu takich danych oraz uchylenia dyrektywy 95/46/WE – ogólne rozporządzenie o ochronie danych (Dz. U. UE. L. </w:t>
      </w:r>
      <w:r w:rsidR="00123D34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 xml:space="preserve">z 2016 </w:t>
      </w:r>
      <w:r w:rsidR="00123D34" w:rsidRPr="001F7588">
        <w:rPr>
          <w:rFonts w:ascii="Arial" w:hAnsi="Arial" w:cs="Arial"/>
          <w:sz w:val="24"/>
          <w:szCs w:val="24"/>
        </w:rPr>
        <w:t xml:space="preserve"> </w:t>
      </w:r>
      <w:r w:rsidRPr="001F7588">
        <w:rPr>
          <w:rFonts w:ascii="Arial" w:hAnsi="Arial" w:cs="Arial"/>
          <w:sz w:val="24"/>
          <w:szCs w:val="24"/>
        </w:rPr>
        <w:t xml:space="preserve">r. Nr 119, str. 1 z </w:t>
      </w:r>
      <w:proofErr w:type="spellStart"/>
      <w:r w:rsidRPr="001F7588">
        <w:rPr>
          <w:rFonts w:ascii="Arial" w:hAnsi="Arial" w:cs="Arial"/>
          <w:sz w:val="24"/>
          <w:szCs w:val="24"/>
        </w:rPr>
        <w:t>późn</w:t>
      </w:r>
      <w:proofErr w:type="spellEnd"/>
      <w:r w:rsidRPr="001F7588">
        <w:rPr>
          <w:rFonts w:ascii="Arial" w:hAnsi="Arial" w:cs="Arial"/>
          <w:sz w:val="24"/>
          <w:szCs w:val="24"/>
        </w:rPr>
        <w:t xml:space="preserve">. zm.; dalej: „RODO”) oraz prawidłowej ochrony danych osobowych </w:t>
      </w:r>
      <w:r w:rsidRPr="001F7588">
        <w:rPr>
          <w:rFonts w:ascii="Arial" w:hAnsi="Arial" w:cs="Arial"/>
          <w:b/>
          <w:sz w:val="24"/>
          <w:szCs w:val="24"/>
        </w:rPr>
        <w:t xml:space="preserve">oświadcza, że przed zawarciem umowy poinformował każdą osobę, której dane osobowe zostały wpisane w jej treść jako dane osoby reprezentującej Wykonawcę lub jako dane osoby działającej </w:t>
      </w:r>
      <w:r w:rsidR="00123D34" w:rsidRPr="001F7588">
        <w:rPr>
          <w:rFonts w:ascii="Arial" w:hAnsi="Arial" w:cs="Arial"/>
          <w:b/>
          <w:sz w:val="24"/>
          <w:szCs w:val="24"/>
        </w:rPr>
        <w:br/>
      </w:r>
      <w:r w:rsidRPr="001F7588">
        <w:rPr>
          <w:rFonts w:ascii="Arial" w:hAnsi="Arial" w:cs="Arial"/>
          <w:b/>
          <w:sz w:val="24"/>
          <w:szCs w:val="24"/>
        </w:rPr>
        <w:t xml:space="preserve">lub współdziałającej w imieniu Wykonawcy przy wykonywaniu umowy </w:t>
      </w:r>
      <w:r w:rsidRPr="001F7588">
        <w:rPr>
          <w:rFonts w:ascii="Arial" w:hAnsi="Arial" w:cs="Arial"/>
          <w:b/>
          <w:sz w:val="24"/>
          <w:szCs w:val="24"/>
        </w:rPr>
        <w:br/>
        <w:t>w zakre</w:t>
      </w:r>
      <w:r w:rsidR="00781D90">
        <w:rPr>
          <w:rFonts w:ascii="Arial" w:hAnsi="Arial" w:cs="Arial"/>
          <w:b/>
          <w:sz w:val="24"/>
          <w:szCs w:val="24"/>
        </w:rPr>
        <w:t xml:space="preserve">sie określonym w </w:t>
      </w:r>
      <w:r w:rsidR="008E7978">
        <w:rPr>
          <w:rFonts w:ascii="Arial" w:hAnsi="Arial" w:cs="Arial"/>
          <w:b/>
          <w:sz w:val="24"/>
          <w:szCs w:val="24"/>
        </w:rPr>
        <w:t>załączniku nr 2</w:t>
      </w:r>
      <w:r w:rsidR="002103B1">
        <w:rPr>
          <w:rFonts w:ascii="Arial" w:hAnsi="Arial" w:cs="Arial"/>
          <w:b/>
          <w:sz w:val="24"/>
          <w:szCs w:val="24"/>
        </w:rPr>
        <w:t xml:space="preserve"> </w:t>
      </w:r>
      <w:r w:rsidRPr="00DE1E86">
        <w:rPr>
          <w:rFonts w:ascii="Arial" w:hAnsi="Arial" w:cs="Arial"/>
          <w:b/>
          <w:sz w:val="24"/>
          <w:szCs w:val="24"/>
        </w:rPr>
        <w:t>do umowy.</w:t>
      </w:r>
    </w:p>
    <w:p w14:paraId="04DB8653" w14:textId="77777777" w:rsidR="00D03FFF" w:rsidRPr="001F7588" w:rsidRDefault="00D03FFF" w:rsidP="0078448F">
      <w:pPr>
        <w:pStyle w:val="Akapitzlist"/>
        <w:numPr>
          <w:ilvl w:val="0"/>
          <w:numId w:val="4"/>
        </w:numPr>
        <w:spacing w:after="0" w:line="240" w:lineRule="auto"/>
        <w:ind w:left="28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Wykonawca zobowiązuje się, że w przypadku wyznaczenia lub wskazania </w:t>
      </w:r>
      <w:r w:rsidR="002B784A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 xml:space="preserve">do działania lub współdziałania, w jakiejkolwiek formie lub zakresie, </w:t>
      </w:r>
      <w:r w:rsidR="002B784A" w:rsidRPr="001F7588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 xml:space="preserve">przy wykonywaniu umowy osób innych niż wymienione w treści umowy, najpóźniej wraz z przekazaniem Zamawiającemu danych osobowych tych osób, poinformuje pisemnie każdą z nich w zakresie określonym </w:t>
      </w:r>
      <w:r w:rsidRPr="001F7588">
        <w:rPr>
          <w:rFonts w:ascii="Arial" w:hAnsi="Arial" w:cs="Arial"/>
          <w:b/>
          <w:sz w:val="24"/>
          <w:szCs w:val="24"/>
        </w:rPr>
        <w:t xml:space="preserve">w załączniku nr </w:t>
      </w:r>
      <w:r w:rsidR="008E7978">
        <w:rPr>
          <w:rFonts w:ascii="Arial" w:hAnsi="Arial" w:cs="Arial"/>
          <w:b/>
          <w:sz w:val="24"/>
          <w:szCs w:val="24"/>
        </w:rPr>
        <w:t>2</w:t>
      </w:r>
      <w:r w:rsidRPr="001F7588">
        <w:rPr>
          <w:rFonts w:ascii="Arial" w:hAnsi="Arial" w:cs="Arial"/>
          <w:sz w:val="24"/>
          <w:szCs w:val="24"/>
        </w:rPr>
        <w:t xml:space="preserve"> do umowy.</w:t>
      </w:r>
    </w:p>
    <w:p w14:paraId="74BCE33C" w14:textId="77777777" w:rsidR="00C20700" w:rsidRDefault="00D03FFF" w:rsidP="0078448F">
      <w:pPr>
        <w:pStyle w:val="Akapitzlist"/>
        <w:numPr>
          <w:ilvl w:val="0"/>
          <w:numId w:val="4"/>
        </w:numPr>
        <w:spacing w:after="0" w:line="240" w:lineRule="auto"/>
        <w:ind w:left="28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Wykonawca oświadcza, że zapoznał się z informacjami, dotyczącymi przetwarzania jego danych osobowych, przekazanych Zamawiającemu w ramach umowy, </w:t>
      </w:r>
      <w:r w:rsidR="00A77423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 xml:space="preserve">w zakresie określonym </w:t>
      </w:r>
      <w:r w:rsidR="00123D34" w:rsidRPr="001F7588">
        <w:rPr>
          <w:rFonts w:ascii="Arial" w:hAnsi="Arial" w:cs="Arial"/>
          <w:b/>
          <w:sz w:val="24"/>
          <w:szCs w:val="24"/>
        </w:rPr>
        <w:t xml:space="preserve">w załączniku nr </w:t>
      </w:r>
      <w:r w:rsidR="008E7978">
        <w:rPr>
          <w:rFonts w:ascii="Arial" w:hAnsi="Arial" w:cs="Arial"/>
          <w:b/>
          <w:sz w:val="24"/>
          <w:szCs w:val="24"/>
        </w:rPr>
        <w:t>2</w:t>
      </w:r>
      <w:r w:rsidRPr="001F7588">
        <w:rPr>
          <w:rFonts w:ascii="Arial" w:hAnsi="Arial" w:cs="Arial"/>
          <w:sz w:val="24"/>
          <w:szCs w:val="24"/>
        </w:rPr>
        <w:t xml:space="preserve">, który ma zastosowanie również </w:t>
      </w:r>
      <w:r w:rsidR="00A77423">
        <w:rPr>
          <w:rFonts w:ascii="Arial" w:hAnsi="Arial" w:cs="Arial"/>
          <w:sz w:val="24"/>
          <w:szCs w:val="24"/>
        </w:rPr>
        <w:br/>
      </w:r>
      <w:r w:rsidRPr="001F7588">
        <w:rPr>
          <w:rFonts w:ascii="Arial" w:hAnsi="Arial" w:cs="Arial"/>
          <w:sz w:val="24"/>
          <w:szCs w:val="24"/>
        </w:rPr>
        <w:t>do Wykonawcy, będącego osobą fizyczną.</w:t>
      </w:r>
    </w:p>
    <w:p w14:paraId="0D6660C6" w14:textId="77777777" w:rsidR="003C7A11" w:rsidRPr="002103B1" w:rsidRDefault="003C7A11" w:rsidP="009B5353">
      <w:pPr>
        <w:pStyle w:val="Akapitzlist"/>
        <w:spacing w:after="0" w:line="240" w:lineRule="auto"/>
        <w:ind w:left="284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2B9B35AB" w14:textId="77777777" w:rsidR="00D03FFF" w:rsidRDefault="00D03FFF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 w:rsidRPr="001F7588">
        <w:rPr>
          <w:rFonts w:ascii="Arial" w:hAnsi="Arial" w:cs="Arial"/>
          <w:b/>
          <w:sz w:val="24"/>
          <w:szCs w:val="24"/>
        </w:rPr>
        <w:t>§1</w:t>
      </w:r>
      <w:r w:rsidR="00EC4160">
        <w:rPr>
          <w:rFonts w:ascii="Arial" w:hAnsi="Arial" w:cs="Arial"/>
          <w:b/>
          <w:sz w:val="24"/>
          <w:szCs w:val="24"/>
        </w:rPr>
        <w:t>2</w:t>
      </w:r>
      <w:r w:rsidR="003C7A11">
        <w:rPr>
          <w:rFonts w:ascii="Arial" w:hAnsi="Arial" w:cs="Arial"/>
          <w:b/>
          <w:sz w:val="24"/>
          <w:szCs w:val="24"/>
        </w:rPr>
        <w:t xml:space="preserve"> </w:t>
      </w:r>
      <w:r w:rsidR="003C7A11" w:rsidRPr="001F7588">
        <w:rPr>
          <w:rFonts w:ascii="Arial" w:hAnsi="Arial" w:cs="Arial"/>
          <w:b/>
          <w:sz w:val="24"/>
          <w:szCs w:val="24"/>
        </w:rPr>
        <w:t>Postanowienia końcowe</w:t>
      </w:r>
    </w:p>
    <w:p w14:paraId="7C669B43" w14:textId="77777777" w:rsidR="00A77423" w:rsidRPr="001F7588" w:rsidRDefault="00A77423" w:rsidP="0078448F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7696EA18" w14:textId="2318B2A0" w:rsidR="005A6677" w:rsidRPr="005A6677" w:rsidRDefault="005A6677" w:rsidP="00005CB6">
      <w:pPr>
        <w:pStyle w:val="Akapitzlist"/>
        <w:numPr>
          <w:ilvl w:val="2"/>
          <w:numId w:val="8"/>
        </w:numPr>
        <w:tabs>
          <w:tab w:val="clear" w:pos="2160"/>
          <w:tab w:val="num" w:pos="284"/>
          <w:tab w:val="left" w:pos="3828"/>
        </w:tabs>
        <w:spacing w:after="0" w:line="24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5A6677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Wszelkie zmiany i uzupełnienie umowy mogą być dokonywane jedynie w formie aneksu, za zgodą obu stron, wyrażoną na piśmie pod rygorem nieważności.</w:t>
      </w:r>
    </w:p>
    <w:p w14:paraId="2A465C4F" w14:textId="169F827F" w:rsidR="005A6677" w:rsidRDefault="005A6677" w:rsidP="00005CB6">
      <w:p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075F57BF" w14:textId="670EDB85" w:rsidR="001F686F" w:rsidRDefault="005A6677" w:rsidP="00005CB6">
      <w:p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1F686F" w:rsidRPr="001F7588">
        <w:rPr>
          <w:rFonts w:ascii="Arial" w:hAnsi="Arial" w:cs="Arial"/>
          <w:sz w:val="24"/>
          <w:szCs w:val="24"/>
        </w:rPr>
        <w:t>Strony zgodnie oświadczają, że wszelka korespondencja pomiędzy nimi winna być kierowana na adresy wskazane w nagłówku niniejszej umowy.</w:t>
      </w:r>
    </w:p>
    <w:p w14:paraId="270E6410" w14:textId="77777777" w:rsidR="005A6677" w:rsidRPr="001F7588" w:rsidRDefault="005A6677" w:rsidP="00005CB6">
      <w:p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6FB5FE58" w14:textId="08309151" w:rsidR="001F686F" w:rsidRPr="001F7588" w:rsidRDefault="005A6677" w:rsidP="00005CB6">
      <w:pPr>
        <w:tabs>
          <w:tab w:val="left" w:pos="0"/>
        </w:tabs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F686F" w:rsidRPr="001F7588">
        <w:rPr>
          <w:rFonts w:ascii="Arial" w:hAnsi="Arial" w:cs="Arial"/>
          <w:sz w:val="24"/>
          <w:szCs w:val="24"/>
        </w:rPr>
        <w:t>.</w:t>
      </w:r>
      <w:r w:rsidR="001F686F" w:rsidRPr="001F7588">
        <w:rPr>
          <w:rFonts w:ascii="Arial" w:hAnsi="Arial" w:cs="Arial"/>
          <w:sz w:val="24"/>
          <w:szCs w:val="24"/>
        </w:rPr>
        <w:tab/>
        <w:t xml:space="preserve">W razie zmiany adresu do korespondencji każda ze stron zobowiązuje się zawiadomić drugą stronę pismem o nowym adresie pod rygorem przyjęcia, </w:t>
      </w:r>
      <w:r w:rsidR="00123D34" w:rsidRPr="001F7588">
        <w:rPr>
          <w:rFonts w:ascii="Arial" w:hAnsi="Arial" w:cs="Arial"/>
          <w:sz w:val="24"/>
          <w:szCs w:val="24"/>
        </w:rPr>
        <w:br/>
      </w:r>
      <w:r w:rsidR="001F686F" w:rsidRPr="001F7588">
        <w:rPr>
          <w:rFonts w:ascii="Arial" w:hAnsi="Arial" w:cs="Arial"/>
          <w:sz w:val="24"/>
          <w:szCs w:val="24"/>
        </w:rPr>
        <w:t>że korespondencja kierowana na adres dotychczasowy została skutecznie doręczona.</w:t>
      </w:r>
    </w:p>
    <w:p w14:paraId="33EB6C82" w14:textId="77777777" w:rsidR="00123D34" w:rsidRDefault="00EC4160" w:rsidP="00005CB6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§13</w:t>
      </w:r>
    </w:p>
    <w:p w14:paraId="69AE787D" w14:textId="77777777" w:rsidR="00123D34" w:rsidRPr="001F7588" w:rsidRDefault="00123D34" w:rsidP="00005CB6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Wykonawca nie może bez zgody Zamawiającego przenosić wierzytelności wynikających z niniejszej umowy na osobę trzecią.</w:t>
      </w:r>
    </w:p>
    <w:p w14:paraId="65513544" w14:textId="77777777" w:rsidR="0061592D" w:rsidRDefault="0061592D" w:rsidP="00005CB6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</w:p>
    <w:p w14:paraId="77755415" w14:textId="77777777" w:rsidR="00123D34" w:rsidRPr="001F7588" w:rsidRDefault="00EC4160" w:rsidP="00005CB6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§14</w:t>
      </w:r>
    </w:p>
    <w:p w14:paraId="6B27966C" w14:textId="77777777" w:rsidR="00123D34" w:rsidRPr="001F7588" w:rsidRDefault="00123D34" w:rsidP="00005CB6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>Spory wynikłe na tle realizacji niniejszej umowy będzie rozstrzygał Sąd właściwy miejscowo dla siedziby Zamawiającego.</w:t>
      </w:r>
    </w:p>
    <w:p w14:paraId="68C2A38B" w14:textId="77777777" w:rsidR="002A2CCD" w:rsidRPr="001F7588" w:rsidRDefault="002A2CCD" w:rsidP="00005CB6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090482" w14:textId="77777777" w:rsidR="00123D34" w:rsidRPr="001F7588" w:rsidRDefault="00EC4160" w:rsidP="00005CB6">
      <w:pPr>
        <w:tabs>
          <w:tab w:val="left" w:pos="0"/>
        </w:tabs>
        <w:spacing w:after="0" w:line="240" w:lineRule="auto"/>
        <w:ind w:left="284" w:hanging="28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§15</w:t>
      </w:r>
    </w:p>
    <w:p w14:paraId="0AFEB01E" w14:textId="77777777" w:rsidR="00123D34" w:rsidRDefault="00123D34" w:rsidP="00005CB6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F7588">
        <w:rPr>
          <w:rFonts w:ascii="Arial" w:hAnsi="Arial" w:cs="Arial"/>
          <w:sz w:val="24"/>
          <w:szCs w:val="24"/>
        </w:rPr>
        <w:t xml:space="preserve">W sprawach nieuregulowanych niniejszą umową </w:t>
      </w:r>
      <w:r w:rsidR="00753CB0">
        <w:rPr>
          <w:rFonts w:ascii="Arial" w:hAnsi="Arial" w:cs="Arial"/>
          <w:sz w:val="24"/>
          <w:szCs w:val="24"/>
        </w:rPr>
        <w:t xml:space="preserve">w pierwszej kolejności </w:t>
      </w:r>
      <w:r w:rsidRPr="001F7588">
        <w:rPr>
          <w:rFonts w:ascii="Arial" w:hAnsi="Arial" w:cs="Arial"/>
          <w:sz w:val="24"/>
          <w:szCs w:val="24"/>
        </w:rPr>
        <w:t>będą miały zastosowanie przepisy Kodeksu Cywilnego oraz przepisy us</w:t>
      </w:r>
      <w:r w:rsidR="00753CB0">
        <w:rPr>
          <w:rFonts w:ascii="Arial" w:hAnsi="Arial" w:cs="Arial"/>
          <w:sz w:val="24"/>
          <w:szCs w:val="24"/>
        </w:rPr>
        <w:t>tawy Prawo zamówień publicznych.</w:t>
      </w:r>
    </w:p>
    <w:p w14:paraId="67B72DE9" w14:textId="77777777" w:rsidR="005B1772" w:rsidRDefault="005B1772" w:rsidP="00005CB6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9693AA1" w14:textId="77777777" w:rsidR="00123D34" w:rsidRPr="001F7588" w:rsidRDefault="00EC4160" w:rsidP="00005CB6">
      <w:pPr>
        <w:tabs>
          <w:tab w:val="left" w:pos="0"/>
        </w:tabs>
        <w:spacing w:after="0" w:line="240" w:lineRule="auto"/>
        <w:ind w:left="354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§16</w:t>
      </w:r>
    </w:p>
    <w:p w14:paraId="54FB1D69" w14:textId="77777777" w:rsidR="002648E9" w:rsidRDefault="00E8283B" w:rsidP="00005CB6">
      <w:pPr>
        <w:numPr>
          <w:ilvl w:val="0"/>
          <w:numId w:val="5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Umowę sporządzono w 2</w:t>
      </w:r>
      <w:r w:rsidR="00123D34" w:rsidRPr="001F7588">
        <w:rPr>
          <w:rFonts w:ascii="Arial" w:hAnsi="Arial" w:cs="Arial"/>
          <w:sz w:val="24"/>
          <w:szCs w:val="24"/>
        </w:rPr>
        <w:t xml:space="preserve"> jednobrzmiących egzemplarzach, z przeznaczeniem, </w:t>
      </w:r>
      <w:r w:rsidR="00123D34" w:rsidRPr="001F7588">
        <w:rPr>
          <w:rFonts w:ascii="Arial" w:hAnsi="Arial" w:cs="Arial"/>
          <w:sz w:val="24"/>
          <w:szCs w:val="24"/>
        </w:rPr>
        <w:br/>
        <w:t>po ich podpisaniu przez o</w:t>
      </w:r>
      <w:r>
        <w:rPr>
          <w:rFonts w:ascii="Arial" w:hAnsi="Arial" w:cs="Arial"/>
          <w:sz w:val="24"/>
          <w:szCs w:val="24"/>
        </w:rPr>
        <w:t>bie strony</w:t>
      </w:r>
      <w:r w:rsidR="002648E9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0A426C7" w14:textId="77777777" w:rsidR="002648E9" w:rsidRDefault="00E8283B" w:rsidP="00005CB6">
      <w:p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egzemplarz nr </w:t>
      </w:r>
      <w:proofErr w:type="gramStart"/>
      <w:r>
        <w:rPr>
          <w:rFonts w:ascii="Arial" w:hAnsi="Arial" w:cs="Arial"/>
          <w:sz w:val="24"/>
          <w:szCs w:val="24"/>
        </w:rPr>
        <w:t xml:space="preserve">1 </w:t>
      </w:r>
      <w:r w:rsidR="00123D34" w:rsidRPr="001F7588">
        <w:rPr>
          <w:rFonts w:ascii="Arial" w:hAnsi="Arial" w:cs="Arial"/>
          <w:sz w:val="24"/>
          <w:szCs w:val="24"/>
        </w:rPr>
        <w:t xml:space="preserve"> –</w:t>
      </w:r>
      <w:proofErr w:type="gramEnd"/>
      <w:r w:rsidR="00123D34" w:rsidRPr="001F758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Zamawiający, </w:t>
      </w:r>
    </w:p>
    <w:p w14:paraId="74706DC4" w14:textId="77777777" w:rsidR="00123D34" w:rsidRPr="001F7588" w:rsidRDefault="00E8283B" w:rsidP="00005CB6">
      <w:p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egzemplarz nr 2</w:t>
      </w:r>
      <w:r w:rsidR="00753CB0">
        <w:rPr>
          <w:rFonts w:ascii="Arial" w:hAnsi="Arial" w:cs="Arial"/>
          <w:sz w:val="24"/>
          <w:szCs w:val="24"/>
        </w:rPr>
        <w:t xml:space="preserve"> – </w:t>
      </w:r>
      <w:r w:rsidR="00123D34" w:rsidRPr="001F7588">
        <w:rPr>
          <w:rFonts w:ascii="Arial" w:hAnsi="Arial" w:cs="Arial"/>
          <w:sz w:val="24"/>
          <w:szCs w:val="24"/>
        </w:rPr>
        <w:t>Wykonawca.</w:t>
      </w:r>
    </w:p>
    <w:p w14:paraId="182FF15D" w14:textId="77777777" w:rsidR="00B646FD" w:rsidRDefault="00B646FD" w:rsidP="00005CB6">
      <w:pPr>
        <w:numPr>
          <w:ilvl w:val="0"/>
          <w:numId w:val="5"/>
        </w:numPr>
        <w:tabs>
          <w:tab w:val="left" w:pos="0"/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806C9">
        <w:rPr>
          <w:rFonts w:ascii="Arial" w:hAnsi="Arial" w:cs="Arial"/>
          <w:sz w:val="24"/>
          <w:szCs w:val="24"/>
        </w:rPr>
        <w:t>Niżej wymienione dokumenty stanowią integralną część Umowy:</w:t>
      </w:r>
    </w:p>
    <w:p w14:paraId="024B4BB0" w14:textId="77777777" w:rsidR="00F66BFA" w:rsidRPr="007806C9" w:rsidRDefault="00F66BFA" w:rsidP="00005CB6">
      <w:pPr>
        <w:tabs>
          <w:tab w:val="left" w:pos="0"/>
          <w:tab w:val="left" w:pos="426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DA35CAE" w14:textId="77777777" w:rsidR="00B646FD" w:rsidRPr="007806C9" w:rsidRDefault="00B646FD" w:rsidP="00005CB6">
      <w:pPr>
        <w:tabs>
          <w:tab w:val="left" w:pos="0"/>
          <w:tab w:val="left" w:pos="426"/>
        </w:tabs>
        <w:suppressAutoHyphens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1F274C77" w14:textId="77777777" w:rsidR="00B646FD" w:rsidRPr="00B646FD" w:rsidRDefault="00DC45CD" w:rsidP="00005CB6">
      <w:pPr>
        <w:pStyle w:val="Tekstpodstawowy"/>
        <w:numPr>
          <w:ilvl w:val="1"/>
          <w:numId w:val="27"/>
        </w:numPr>
        <w:suppressAutoHyphens w:val="0"/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</w:rPr>
      </w:pPr>
      <w:bookmarkStart w:id="0" w:name="Zał1"/>
      <w:r>
        <w:rPr>
          <w:rStyle w:val="paragraphpunkt2"/>
          <w:rFonts w:ascii="Arial" w:hAnsi="Arial" w:cs="Arial"/>
          <w:b w:val="0"/>
        </w:rPr>
        <w:t>Formularz ofertowy</w:t>
      </w:r>
      <w:r w:rsidR="00B646FD" w:rsidRPr="00B646FD">
        <w:rPr>
          <w:rStyle w:val="paragraphpunkt2"/>
          <w:rFonts w:ascii="Arial" w:hAnsi="Arial" w:cs="Arial"/>
          <w:b w:val="0"/>
        </w:rPr>
        <w:t xml:space="preserve"> – na …… str.</w:t>
      </w:r>
      <w:r w:rsidR="00B646FD" w:rsidRPr="008B5938">
        <w:rPr>
          <w:rFonts w:ascii="Arial" w:hAnsi="Arial" w:cs="Arial"/>
          <w:bCs/>
        </w:rPr>
        <w:t xml:space="preserve"> – Załącznik nr 1,</w:t>
      </w:r>
    </w:p>
    <w:p w14:paraId="41AD4620" w14:textId="77777777" w:rsidR="00B646FD" w:rsidRPr="008815F4" w:rsidRDefault="00E0619E" w:rsidP="00005CB6">
      <w:pPr>
        <w:pStyle w:val="Tekstpodstawowy"/>
        <w:numPr>
          <w:ilvl w:val="1"/>
          <w:numId w:val="27"/>
        </w:numPr>
        <w:suppressAutoHyphens w:val="0"/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</w:rPr>
      </w:pPr>
      <w:r w:rsidRPr="008B5938">
        <w:rPr>
          <w:rFonts w:ascii="Arial" w:hAnsi="Arial" w:cs="Arial"/>
          <w:bCs/>
        </w:rPr>
        <w:t xml:space="preserve"> </w:t>
      </w:r>
      <w:r w:rsidR="00B646FD" w:rsidRPr="008B5938">
        <w:rPr>
          <w:rFonts w:ascii="Arial" w:hAnsi="Arial" w:cs="Arial"/>
          <w:bCs/>
        </w:rPr>
        <w:t xml:space="preserve">„Oświadczenie </w:t>
      </w:r>
      <w:r w:rsidR="00B646FD" w:rsidRPr="008B5938">
        <w:rPr>
          <w:rFonts w:ascii="Arial" w:hAnsi="Arial" w:cs="Arial"/>
          <w:bCs/>
          <w:i/>
        </w:rPr>
        <w:t>WYKONAWCY</w:t>
      </w:r>
      <w:r w:rsidR="00B646FD" w:rsidRPr="008B5938">
        <w:rPr>
          <w:rFonts w:ascii="Arial" w:hAnsi="Arial" w:cs="Arial"/>
          <w:bCs/>
        </w:rPr>
        <w:t xml:space="preserve"> w zakresie wypełnienia obowiązków informacyjnych przewidzianych w </w:t>
      </w:r>
      <w:proofErr w:type="spellStart"/>
      <w:r w:rsidR="00B646FD" w:rsidRPr="008B5938">
        <w:rPr>
          <w:rFonts w:ascii="Arial" w:hAnsi="Arial" w:cs="Arial"/>
          <w:bCs/>
        </w:rPr>
        <w:t>art.13</w:t>
      </w:r>
      <w:proofErr w:type="spellEnd"/>
      <w:r w:rsidR="00B646FD" w:rsidRPr="008B5938">
        <w:rPr>
          <w:rFonts w:ascii="Arial" w:hAnsi="Arial" w:cs="Arial"/>
          <w:bCs/>
        </w:rPr>
        <w:t xml:space="preserve"> lub art. 14 RODO” – Załącznik</w:t>
      </w:r>
      <w:r>
        <w:rPr>
          <w:rFonts w:ascii="Arial" w:hAnsi="Arial" w:cs="Arial"/>
          <w:bCs/>
        </w:rPr>
        <w:t xml:space="preserve"> nr 2</w:t>
      </w:r>
      <w:r w:rsidR="00B646FD" w:rsidRPr="008B5938">
        <w:rPr>
          <w:rFonts w:ascii="Arial" w:hAnsi="Arial" w:cs="Arial"/>
          <w:bCs/>
        </w:rPr>
        <w:t>,</w:t>
      </w:r>
      <w:bookmarkEnd w:id="0"/>
    </w:p>
    <w:p w14:paraId="2F680BBF" w14:textId="77777777" w:rsidR="008815F4" w:rsidRPr="00457DB4" w:rsidRDefault="008815F4" w:rsidP="00005CB6">
      <w:pPr>
        <w:pStyle w:val="Tekstpodstawowy"/>
        <w:numPr>
          <w:ilvl w:val="1"/>
          <w:numId w:val="27"/>
        </w:numPr>
        <w:suppressAutoHyphens w:val="0"/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bCs/>
        </w:rPr>
        <w:t>Opis przedmiotu zamówienia</w:t>
      </w:r>
      <w:r w:rsidR="00F02961">
        <w:rPr>
          <w:rFonts w:ascii="Arial" w:hAnsi="Arial" w:cs="Arial"/>
          <w:bCs/>
        </w:rPr>
        <w:t xml:space="preserve"> </w:t>
      </w:r>
      <w:r w:rsidRPr="008B5938">
        <w:rPr>
          <w:rFonts w:ascii="Arial" w:hAnsi="Arial" w:cs="Arial"/>
          <w:bCs/>
        </w:rPr>
        <w:t>– Załącznik</w:t>
      </w:r>
      <w:r w:rsidR="00E0619E">
        <w:rPr>
          <w:rFonts w:ascii="Arial" w:hAnsi="Arial" w:cs="Arial"/>
          <w:bCs/>
        </w:rPr>
        <w:t xml:space="preserve"> nr 3</w:t>
      </w:r>
      <w:r w:rsidRPr="008B5938">
        <w:rPr>
          <w:rFonts w:ascii="Arial" w:hAnsi="Arial" w:cs="Arial"/>
          <w:bCs/>
        </w:rPr>
        <w:t>,</w:t>
      </w:r>
    </w:p>
    <w:p w14:paraId="5DCB500A" w14:textId="77777777" w:rsidR="00753CB0" w:rsidRDefault="00753CB0" w:rsidP="0078448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3B2CE0" w14:textId="77777777" w:rsidR="00005CB6" w:rsidRDefault="00005CB6" w:rsidP="0078448F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BCA6CD8" w14:textId="77777777" w:rsidR="00ED3270" w:rsidRPr="001F7588" w:rsidRDefault="00ED3270" w:rsidP="0078448F">
      <w:pPr>
        <w:tabs>
          <w:tab w:val="left" w:pos="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FBE72CE" w14:textId="77777777" w:rsidR="001F686F" w:rsidRPr="001F7588" w:rsidRDefault="001F686F" w:rsidP="0078448F">
      <w:pPr>
        <w:tabs>
          <w:tab w:val="left" w:pos="0"/>
        </w:tabs>
        <w:spacing w:after="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1F7588">
        <w:rPr>
          <w:rFonts w:ascii="Arial" w:hAnsi="Arial" w:cs="Arial"/>
          <w:b/>
          <w:sz w:val="24"/>
          <w:szCs w:val="24"/>
        </w:rPr>
        <w:t>--------------------------</w:t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  <w:t>-------------------------------</w:t>
      </w:r>
    </w:p>
    <w:p w14:paraId="48474EF5" w14:textId="77777777" w:rsidR="0064193C" w:rsidRPr="001F7588" w:rsidRDefault="001F686F" w:rsidP="0078448F">
      <w:pPr>
        <w:tabs>
          <w:tab w:val="left" w:pos="0"/>
        </w:tabs>
        <w:spacing w:after="0" w:line="24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1F7588">
        <w:rPr>
          <w:rFonts w:ascii="Arial" w:hAnsi="Arial" w:cs="Arial"/>
          <w:b/>
          <w:sz w:val="24"/>
          <w:szCs w:val="24"/>
        </w:rPr>
        <w:t xml:space="preserve">W Y K O N A W C A </w:t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</w:r>
      <w:r w:rsidRPr="001F7588">
        <w:rPr>
          <w:rFonts w:ascii="Arial" w:hAnsi="Arial" w:cs="Arial"/>
          <w:b/>
          <w:sz w:val="24"/>
          <w:szCs w:val="24"/>
        </w:rPr>
        <w:tab/>
        <w:t>Z A M A W I A J Ą C Y</w:t>
      </w:r>
    </w:p>
    <w:sectPr w:rsidR="0064193C" w:rsidRPr="001F7588" w:rsidSect="004B1A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417" w:bottom="1135" w:left="1417" w:header="708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9777A" w14:textId="77777777" w:rsidR="000967B4" w:rsidRDefault="000967B4" w:rsidP="00F90389">
      <w:pPr>
        <w:spacing w:after="0" w:line="240" w:lineRule="auto"/>
      </w:pPr>
      <w:r>
        <w:separator/>
      </w:r>
    </w:p>
  </w:endnote>
  <w:endnote w:type="continuationSeparator" w:id="0">
    <w:p w14:paraId="4C3774D9" w14:textId="77777777" w:rsidR="000967B4" w:rsidRDefault="000967B4" w:rsidP="00F9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9104F" w14:textId="77777777" w:rsidR="001B7026" w:rsidRDefault="001B70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21926229"/>
      <w:docPartObj>
        <w:docPartGallery w:val="Page Numbers (Bottom of Page)"/>
        <w:docPartUnique/>
      </w:docPartObj>
    </w:sdtPr>
    <w:sdtEndPr>
      <w:rPr>
        <w:color w:val="A6A6A6" w:themeColor="background1" w:themeShade="A6"/>
        <w:sz w:val="16"/>
        <w:szCs w:val="16"/>
      </w:rPr>
    </w:sdtEndPr>
    <w:sdtContent>
      <w:sdt>
        <w:sdtPr>
          <w:rPr>
            <w:rFonts w:ascii="Arial" w:hAnsi="Arial" w:cs="Arial"/>
          </w:rPr>
          <w:id w:val="206765193"/>
          <w:docPartObj>
            <w:docPartGallery w:val="Page Numbers (Top of Page)"/>
            <w:docPartUnique/>
          </w:docPartObj>
        </w:sdtPr>
        <w:sdtEndPr>
          <w:rPr>
            <w:color w:val="A6A6A6" w:themeColor="background1" w:themeShade="A6"/>
            <w:sz w:val="16"/>
            <w:szCs w:val="16"/>
          </w:rPr>
        </w:sdtEndPr>
        <w:sdtContent>
          <w:p w14:paraId="310CF4DB" w14:textId="20E84663" w:rsidR="00DD226B" w:rsidRDefault="00DD226B" w:rsidP="00DD226B">
            <w:pPr>
              <w:pStyle w:val="Stopka"/>
              <w:jc w:val="right"/>
              <w:rPr>
                <w:rFonts w:ascii="Arial" w:hAnsi="Arial" w:cs="Arial"/>
              </w:rPr>
            </w:pPr>
          </w:p>
          <w:p w14:paraId="591A36D2" w14:textId="56A7FD19" w:rsidR="00DD226B" w:rsidRPr="00C751CA" w:rsidRDefault="00DD226B" w:rsidP="00DD226B">
            <w:pPr>
              <w:pStyle w:val="Stopka"/>
              <w:jc w:val="right"/>
              <w:rPr>
                <w:rFonts w:ascii="Arial" w:hAnsi="Arial" w:cs="Arial"/>
                <w:color w:val="A6A6A6" w:themeColor="background1" w:themeShade="A6"/>
                <w:sz w:val="16"/>
                <w:szCs w:val="16"/>
              </w:rPr>
            </w:pPr>
            <w:r w:rsidRPr="00686E03">
              <w:rPr>
                <w:rFonts w:ascii="Arial" w:hAnsi="Arial" w:cs="Arial"/>
                <w:color w:val="A6A6A6" w:themeColor="background1" w:themeShade="A6"/>
              </w:rPr>
              <w:t xml:space="preserve"> </w:t>
            </w:r>
            <w:sdt>
              <w:sdtPr>
                <w:rPr>
                  <w:color w:val="A6A6A6" w:themeColor="background1" w:themeShade="A6"/>
                </w:rPr>
                <w:id w:val="818687076"/>
                <w:docPartObj>
                  <w:docPartGallery w:val="Page Numbers (Bottom of Page)"/>
                  <w:docPartUnique/>
                </w:docPartObj>
              </w:sdtPr>
              <w:sdtEndPr>
                <w:rPr>
                  <w:rFonts w:ascii="Arial" w:hAnsi="Arial" w:cs="Arial"/>
                  <w:sz w:val="16"/>
                  <w:szCs w:val="16"/>
                </w:rPr>
              </w:sdtEndPr>
              <w:sdtContent>
                <w:r w:rsidRPr="00686E03">
                  <w:rPr>
                    <w:rFonts w:ascii="Arial" w:hAnsi="Arial" w:cs="Arial"/>
                    <w:color w:val="A6A6A6" w:themeColor="background1" w:themeShade="A6"/>
                  </w:rPr>
                  <w:t xml:space="preserve"> </w:t>
                </w:r>
                <w:sdt>
                  <w:sdtPr>
                    <w:rPr>
                      <w:color w:val="A6A6A6" w:themeColor="background1" w:themeShade="A6"/>
                    </w:rPr>
                    <w:id w:val="818687077"/>
                    <w:docPartObj>
                      <w:docPartGallery w:val="Page Numbers (Top of Page)"/>
                      <w:docPartUnique/>
                    </w:docPartObj>
                  </w:sdtPr>
                  <w:sdtEndPr>
                    <w:rPr>
                      <w:rFonts w:ascii="Arial" w:hAnsi="Arial" w:cs="Arial"/>
                      <w:sz w:val="16"/>
                      <w:szCs w:val="16"/>
                    </w:rPr>
                  </w:sdtEndPr>
                  <w:sdtContent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begin"/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instrText>PAGE</w:instrText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separate"/>
                    </w:r>
                    <w:r w:rsidR="00574C42">
                      <w:rPr>
                        <w:rFonts w:ascii="Arial" w:hAnsi="Arial" w:cs="Arial"/>
                        <w:bCs/>
                        <w:noProof/>
                        <w:color w:val="A6A6A6" w:themeColor="background1" w:themeShade="A6"/>
                        <w:sz w:val="16"/>
                        <w:szCs w:val="16"/>
                      </w:rPr>
                      <w:t>7</w:t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end"/>
                    </w:r>
                    <w:r w:rsidRPr="00C751CA">
                      <w:rPr>
                        <w:rFonts w:ascii="Arial" w:hAnsi="Arial" w:cs="Arial"/>
                        <w:color w:val="A6A6A6" w:themeColor="background1" w:themeShade="A6"/>
                        <w:sz w:val="16"/>
                        <w:szCs w:val="16"/>
                      </w:rPr>
                      <w:t xml:space="preserve"> / </w:t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begin"/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instrText xml:space="preserve"> SECTIONPAGES  </w:instrText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separate"/>
                    </w:r>
                    <w:r w:rsidR="000930C3">
                      <w:rPr>
                        <w:rFonts w:ascii="Arial" w:hAnsi="Arial" w:cs="Arial"/>
                        <w:bCs/>
                        <w:noProof/>
                        <w:color w:val="A6A6A6" w:themeColor="background1" w:themeShade="A6"/>
                        <w:sz w:val="16"/>
                        <w:szCs w:val="16"/>
                      </w:rPr>
                      <w:t>11</w:t>
                    </w:r>
                    <w:r w:rsidRPr="00C751CA">
                      <w:rPr>
                        <w:rFonts w:ascii="Arial" w:hAnsi="Arial" w:cs="Arial"/>
                        <w:bCs/>
                        <w:color w:val="A6A6A6" w:themeColor="background1" w:themeShade="A6"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</w:sdtContent>
      </w:sdt>
    </w:sdtContent>
  </w:sdt>
  <w:p w14:paraId="5DB5F825" w14:textId="77777777" w:rsidR="00A74176" w:rsidRDefault="00A741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AD003" w14:textId="77777777" w:rsidR="001B7026" w:rsidRDefault="001B70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F1B71" w14:textId="77777777" w:rsidR="000967B4" w:rsidRPr="00AB4111" w:rsidRDefault="000967B4" w:rsidP="00AB4111">
      <w:pPr>
        <w:pStyle w:val="Stopka"/>
      </w:pPr>
    </w:p>
  </w:footnote>
  <w:footnote w:type="continuationSeparator" w:id="0">
    <w:p w14:paraId="62B23F21" w14:textId="77777777" w:rsidR="000967B4" w:rsidRPr="00AB4111" w:rsidRDefault="000967B4" w:rsidP="00AB4111">
      <w:pPr>
        <w:pStyle w:val="Stopka"/>
      </w:pPr>
    </w:p>
  </w:footnote>
  <w:footnote w:type="continuationNotice" w:id="1">
    <w:p w14:paraId="2E1BD717" w14:textId="77777777" w:rsidR="000967B4" w:rsidRDefault="000967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93A1A" w14:textId="77777777" w:rsidR="001B7026" w:rsidRDefault="001B70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CB2F" w14:textId="77777777" w:rsidR="001B7026" w:rsidRDefault="001B70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D6BAF" w14:textId="77777777" w:rsidR="001B7026" w:rsidRDefault="001B70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)"/>
      <w:lvlJc w:val="left"/>
      <w:pPr>
        <w:tabs>
          <w:tab w:val="num" w:pos="0"/>
        </w:tabs>
        <w:ind w:left="900" w:hanging="360"/>
      </w:pPr>
      <w:rPr>
        <w:rFonts w:ascii="Verdana" w:hAnsi="Verdana" w:cs="Verdana" w:hint="default"/>
        <w:sz w:val="20"/>
        <w:szCs w:val="20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70"/>
        </w:tabs>
        <w:ind w:left="170" w:hanging="170"/>
      </w:pPr>
    </w:lvl>
  </w:abstractNum>
  <w:abstractNum w:abstractNumId="3" w15:restartNumberingAfterBreak="0">
    <w:nsid w:val="0000005E"/>
    <w:multiLevelType w:val="singleLevel"/>
    <w:tmpl w:val="0000005E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6A"/>
    <w:multiLevelType w:val="multilevel"/>
    <w:tmpl w:val="F7984BD0"/>
    <w:name w:val="WW8Num106"/>
    <w:lvl w:ilvl="0">
      <w:start w:val="1"/>
      <w:numFmt w:val="decimal"/>
      <w:lvlText w:val="%1)"/>
      <w:lvlJc w:val="left"/>
      <w:pPr>
        <w:tabs>
          <w:tab w:val="num" w:pos="2400"/>
        </w:tabs>
        <w:ind w:left="240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b w:val="0"/>
        <w:color w:val="auto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94"/>
    <w:multiLevelType w:val="multilevel"/>
    <w:tmpl w:val="8522DAE0"/>
    <w:name w:val="WW8Num14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>
      <w:start w:val="2"/>
      <w:numFmt w:val="decimal"/>
      <w:lvlText w:val="%4"/>
      <w:lvlJc w:val="left"/>
      <w:pPr>
        <w:tabs>
          <w:tab w:val="num" w:pos="284"/>
        </w:tabs>
        <w:ind w:left="2880" w:hanging="360"/>
      </w:pPr>
      <w:rPr>
        <w:rFonts w:ascii="Verdana" w:hAnsi="Verdana" w:cs="Verdana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D6"/>
    <w:multiLevelType w:val="multilevel"/>
    <w:tmpl w:val="BCB6167C"/>
    <w:name w:val="WW8Num2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Verdana" w:hAnsi="Verdana" w:cs="Verdana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E1"/>
    <w:multiLevelType w:val="multilevel"/>
    <w:tmpl w:val="D34CAB80"/>
    <w:name w:val="WW8Num2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4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FD"/>
    <w:multiLevelType w:val="singleLevel"/>
    <w:tmpl w:val="000000FD"/>
    <w:name w:val="WW8Num255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00011E"/>
    <w:multiLevelType w:val="multilevel"/>
    <w:tmpl w:val="DCA4259A"/>
    <w:name w:val="WW8Num288"/>
    <w:lvl w:ilvl="0">
      <w:start w:val="1"/>
      <w:numFmt w:val="decimal"/>
      <w:lvlText w:val="%1."/>
      <w:lvlJc w:val="left"/>
      <w:pPr>
        <w:tabs>
          <w:tab w:val="num" w:pos="284"/>
        </w:tabs>
        <w:ind w:left="900" w:hanging="360"/>
      </w:pPr>
      <w:rPr>
        <w:rFonts w:ascii="Verdana" w:hAnsi="Verdana" w:cs="Verdana" w:hint="default"/>
        <w:color w:val="auto"/>
        <w:sz w:val="20"/>
        <w:szCs w:val="20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rFonts w:ascii="Verdana" w:hAnsi="Verdana" w:cs="Verdana" w:hint="default"/>
        <w:sz w:val="20"/>
        <w:u w:val="no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Verdana" w:eastAsia="Calibri" w:hAnsi="Verdana" w:cs="Verdana"/>
        <w:sz w:val="2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Arial" w:eastAsia="Calibri" w:hAnsi="Arial" w:cs="Arial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3395604"/>
    <w:multiLevelType w:val="hybridMultilevel"/>
    <w:tmpl w:val="CD06EF4A"/>
    <w:lvl w:ilvl="0" w:tplc="73EC991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737554"/>
    <w:multiLevelType w:val="hybridMultilevel"/>
    <w:tmpl w:val="E4FE8010"/>
    <w:lvl w:ilvl="0" w:tplc="9ABA67D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8F4765"/>
    <w:multiLevelType w:val="multilevel"/>
    <w:tmpl w:val="1740650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Arial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Aria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Arial" w:hint="default"/>
        <w:b/>
        <w:i w:val="0"/>
        <w:color w:val="4472C4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Arial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Arial" w:hint="default"/>
      </w:rPr>
    </w:lvl>
  </w:abstractNum>
  <w:abstractNum w:abstractNumId="13" w15:restartNumberingAfterBreak="0">
    <w:nsid w:val="07CF2F8B"/>
    <w:multiLevelType w:val="hybridMultilevel"/>
    <w:tmpl w:val="39723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48657B"/>
    <w:multiLevelType w:val="multilevel"/>
    <w:tmpl w:val="E174D9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F268DD"/>
    <w:multiLevelType w:val="hybridMultilevel"/>
    <w:tmpl w:val="661821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57308A"/>
    <w:multiLevelType w:val="hybridMultilevel"/>
    <w:tmpl w:val="BBB6D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C4586F"/>
    <w:multiLevelType w:val="hybridMultilevel"/>
    <w:tmpl w:val="F4340B08"/>
    <w:name w:val="WW8Num10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255181"/>
    <w:multiLevelType w:val="hybridMultilevel"/>
    <w:tmpl w:val="72DE260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3E6893"/>
    <w:multiLevelType w:val="hybridMultilevel"/>
    <w:tmpl w:val="CDC200E8"/>
    <w:lvl w:ilvl="0" w:tplc="466C0BA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A347906"/>
    <w:multiLevelType w:val="hybridMultilevel"/>
    <w:tmpl w:val="722C69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C5E098A"/>
    <w:multiLevelType w:val="hybridMultilevel"/>
    <w:tmpl w:val="4F340FC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D174355"/>
    <w:multiLevelType w:val="hybridMultilevel"/>
    <w:tmpl w:val="6E981932"/>
    <w:lvl w:ilvl="0" w:tplc="D10E8416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D3E1A3A"/>
    <w:multiLevelType w:val="multilevel"/>
    <w:tmpl w:val="F7984BD0"/>
    <w:styleLink w:val="Biecalista1"/>
    <w:lvl w:ilvl="0">
      <w:start w:val="1"/>
      <w:numFmt w:val="decimal"/>
      <w:lvlText w:val="%1)"/>
      <w:lvlJc w:val="left"/>
      <w:pPr>
        <w:tabs>
          <w:tab w:val="num" w:pos="2400"/>
        </w:tabs>
        <w:ind w:left="240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  <w:b w:val="0"/>
        <w:color w:val="auto"/>
        <w:sz w:val="20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D6B4401"/>
    <w:multiLevelType w:val="hybridMultilevel"/>
    <w:tmpl w:val="77A45C0A"/>
    <w:lvl w:ilvl="0" w:tplc="404AD3D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E17A6A"/>
    <w:multiLevelType w:val="hybridMultilevel"/>
    <w:tmpl w:val="866A23CA"/>
    <w:lvl w:ilvl="0" w:tplc="63F420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69B4241"/>
    <w:multiLevelType w:val="hybridMultilevel"/>
    <w:tmpl w:val="D71E2D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D6239C"/>
    <w:multiLevelType w:val="multilevel"/>
    <w:tmpl w:val="B7AA75D8"/>
    <w:name w:val="WW8Num1062"/>
    <w:lvl w:ilvl="0">
      <w:start w:val="1"/>
      <w:numFmt w:val="decimal"/>
      <w:lvlText w:val="%1)"/>
      <w:lvlJc w:val="left"/>
      <w:pPr>
        <w:tabs>
          <w:tab w:val="num" w:pos="2400"/>
        </w:tabs>
        <w:ind w:left="240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275930B8"/>
    <w:multiLevelType w:val="hybridMultilevel"/>
    <w:tmpl w:val="B05C59A8"/>
    <w:lvl w:ilvl="0" w:tplc="91B06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E0045E"/>
    <w:multiLevelType w:val="hybridMultilevel"/>
    <w:tmpl w:val="6ADCDAB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2F7A1A7E"/>
    <w:multiLevelType w:val="hybridMultilevel"/>
    <w:tmpl w:val="EB5A5E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7944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CD27BD"/>
    <w:multiLevelType w:val="hybridMultilevel"/>
    <w:tmpl w:val="E14A6BC6"/>
    <w:lvl w:ilvl="0" w:tplc="0F963B94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51931A1"/>
    <w:multiLevelType w:val="hybridMultilevel"/>
    <w:tmpl w:val="79E255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E84642"/>
    <w:multiLevelType w:val="hybridMultilevel"/>
    <w:tmpl w:val="8396B7F2"/>
    <w:lvl w:ilvl="0" w:tplc="724C50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37139"/>
    <w:multiLevelType w:val="hybridMultilevel"/>
    <w:tmpl w:val="4A504A84"/>
    <w:lvl w:ilvl="0" w:tplc="2BF488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ED33AF"/>
    <w:multiLevelType w:val="hybridMultilevel"/>
    <w:tmpl w:val="F9BC69FC"/>
    <w:lvl w:ilvl="0" w:tplc="0E6C98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183CB3"/>
    <w:multiLevelType w:val="hybridMultilevel"/>
    <w:tmpl w:val="D1D22640"/>
    <w:lvl w:ilvl="0" w:tplc="1FC4E960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085BF1"/>
    <w:multiLevelType w:val="hybridMultilevel"/>
    <w:tmpl w:val="499C54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795AAA"/>
    <w:multiLevelType w:val="hybridMultilevel"/>
    <w:tmpl w:val="EC784C5C"/>
    <w:lvl w:ilvl="0" w:tplc="E8CA5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374C6F"/>
    <w:multiLevelType w:val="hybridMultilevel"/>
    <w:tmpl w:val="DB2E1F3E"/>
    <w:lvl w:ilvl="0" w:tplc="E3BAD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505B86"/>
    <w:multiLevelType w:val="hybridMultilevel"/>
    <w:tmpl w:val="1B6A09B2"/>
    <w:lvl w:ilvl="0" w:tplc="2AC67C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8F7B7B"/>
    <w:multiLevelType w:val="hybridMultilevel"/>
    <w:tmpl w:val="F7B6A8A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62381B"/>
    <w:multiLevelType w:val="multilevel"/>
    <w:tmpl w:val="2CD2B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CFA1CF9"/>
    <w:multiLevelType w:val="hybridMultilevel"/>
    <w:tmpl w:val="6798A8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E57AB4"/>
    <w:multiLevelType w:val="multilevel"/>
    <w:tmpl w:val="A41A13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7" w:hanging="717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8A41776"/>
    <w:multiLevelType w:val="hybridMultilevel"/>
    <w:tmpl w:val="01685F9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A9084F"/>
    <w:multiLevelType w:val="hybridMultilevel"/>
    <w:tmpl w:val="E3EA4638"/>
    <w:lvl w:ilvl="0" w:tplc="68D63F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3420F2"/>
    <w:multiLevelType w:val="multilevel"/>
    <w:tmpl w:val="D1A2B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85518BD"/>
    <w:multiLevelType w:val="hybridMultilevel"/>
    <w:tmpl w:val="9F54C722"/>
    <w:lvl w:ilvl="0" w:tplc="F96ADEC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A427D7C"/>
    <w:multiLevelType w:val="hybridMultilevel"/>
    <w:tmpl w:val="A91E9770"/>
    <w:lvl w:ilvl="0" w:tplc="5756D5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B2E654B"/>
    <w:multiLevelType w:val="hybridMultilevel"/>
    <w:tmpl w:val="94A650C4"/>
    <w:lvl w:ilvl="0" w:tplc="5756D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078804">
    <w:abstractNumId w:val="37"/>
  </w:num>
  <w:num w:numId="2" w16cid:durableId="1100295589">
    <w:abstractNumId w:val="28"/>
  </w:num>
  <w:num w:numId="3" w16cid:durableId="1518346609">
    <w:abstractNumId w:val="0"/>
  </w:num>
  <w:num w:numId="4" w16cid:durableId="240604834">
    <w:abstractNumId w:val="39"/>
  </w:num>
  <w:num w:numId="5" w16cid:durableId="335423453">
    <w:abstractNumId w:val="3"/>
  </w:num>
  <w:num w:numId="6" w16cid:durableId="679698313">
    <w:abstractNumId w:val="36"/>
  </w:num>
  <w:num w:numId="7" w16cid:durableId="567573915">
    <w:abstractNumId w:val="33"/>
  </w:num>
  <w:num w:numId="8" w16cid:durableId="2002610871">
    <w:abstractNumId w:val="14"/>
  </w:num>
  <w:num w:numId="9" w16cid:durableId="1784420467">
    <w:abstractNumId w:val="38"/>
  </w:num>
  <w:num w:numId="10" w16cid:durableId="836655070">
    <w:abstractNumId w:val="40"/>
  </w:num>
  <w:num w:numId="11" w16cid:durableId="1344821386">
    <w:abstractNumId w:val="30"/>
  </w:num>
  <w:num w:numId="12" w16cid:durableId="1661737535">
    <w:abstractNumId w:val="46"/>
  </w:num>
  <w:num w:numId="13" w16cid:durableId="1853521527">
    <w:abstractNumId w:val="31"/>
  </w:num>
  <w:num w:numId="14" w16cid:durableId="1753575708">
    <w:abstractNumId w:val="18"/>
  </w:num>
  <w:num w:numId="15" w16cid:durableId="267932058">
    <w:abstractNumId w:val="26"/>
  </w:num>
  <w:num w:numId="16" w16cid:durableId="1120341191">
    <w:abstractNumId w:val="41"/>
  </w:num>
  <w:num w:numId="17" w16cid:durableId="1178543241">
    <w:abstractNumId w:val="32"/>
  </w:num>
  <w:num w:numId="18" w16cid:durableId="1293638688">
    <w:abstractNumId w:val="49"/>
  </w:num>
  <w:num w:numId="19" w16cid:durableId="256252060">
    <w:abstractNumId w:val="50"/>
  </w:num>
  <w:num w:numId="20" w16cid:durableId="1478643565">
    <w:abstractNumId w:val="24"/>
  </w:num>
  <w:num w:numId="21" w16cid:durableId="1268344881">
    <w:abstractNumId w:val="15"/>
  </w:num>
  <w:num w:numId="22" w16cid:durableId="608851890">
    <w:abstractNumId w:val="43"/>
  </w:num>
  <w:num w:numId="23" w16cid:durableId="897975662">
    <w:abstractNumId w:val="11"/>
  </w:num>
  <w:num w:numId="24" w16cid:durableId="6490514">
    <w:abstractNumId w:val="4"/>
  </w:num>
  <w:num w:numId="25" w16cid:durableId="1465779755">
    <w:abstractNumId w:val="22"/>
  </w:num>
  <w:num w:numId="26" w16cid:durableId="90860441">
    <w:abstractNumId w:val="20"/>
  </w:num>
  <w:num w:numId="27" w16cid:durableId="901872282">
    <w:abstractNumId w:val="44"/>
  </w:num>
  <w:num w:numId="28" w16cid:durableId="728957763">
    <w:abstractNumId w:val="21"/>
  </w:num>
  <w:num w:numId="29" w16cid:durableId="1208032253">
    <w:abstractNumId w:val="45"/>
  </w:num>
  <w:num w:numId="30" w16cid:durableId="270938895">
    <w:abstractNumId w:val="42"/>
  </w:num>
  <w:num w:numId="31" w16cid:durableId="2016836156">
    <w:abstractNumId w:val="47"/>
  </w:num>
  <w:num w:numId="32" w16cid:durableId="853880625">
    <w:abstractNumId w:val="12"/>
  </w:num>
  <w:num w:numId="33" w16cid:durableId="26758712">
    <w:abstractNumId w:val="13"/>
  </w:num>
  <w:num w:numId="34" w16cid:durableId="1318923163">
    <w:abstractNumId w:val="25"/>
  </w:num>
  <w:num w:numId="35" w16cid:durableId="726218751">
    <w:abstractNumId w:val="19"/>
  </w:num>
  <w:num w:numId="36" w16cid:durableId="1341737285">
    <w:abstractNumId w:val="16"/>
  </w:num>
  <w:num w:numId="37" w16cid:durableId="1111435297">
    <w:abstractNumId w:val="34"/>
  </w:num>
  <w:num w:numId="38" w16cid:durableId="1573927024">
    <w:abstractNumId w:val="23"/>
  </w:num>
  <w:num w:numId="39" w16cid:durableId="1396275047">
    <w:abstractNumId w:val="10"/>
  </w:num>
  <w:num w:numId="40" w16cid:durableId="693074055">
    <w:abstractNumId w:val="35"/>
  </w:num>
  <w:num w:numId="41" w16cid:durableId="375591364">
    <w:abstractNumId w:val="29"/>
  </w:num>
  <w:num w:numId="42" w16cid:durableId="938833740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F05"/>
    <w:rsid w:val="0000256C"/>
    <w:rsid w:val="00005CB6"/>
    <w:rsid w:val="00005D79"/>
    <w:rsid w:val="000103D6"/>
    <w:rsid w:val="00013162"/>
    <w:rsid w:val="00015D75"/>
    <w:rsid w:val="00031D15"/>
    <w:rsid w:val="000321FA"/>
    <w:rsid w:val="00035F05"/>
    <w:rsid w:val="00037504"/>
    <w:rsid w:val="000465A6"/>
    <w:rsid w:val="00047B6F"/>
    <w:rsid w:val="000675EB"/>
    <w:rsid w:val="0007423C"/>
    <w:rsid w:val="00074F19"/>
    <w:rsid w:val="00075F1D"/>
    <w:rsid w:val="000832F0"/>
    <w:rsid w:val="00086E4C"/>
    <w:rsid w:val="000930C3"/>
    <w:rsid w:val="000965D3"/>
    <w:rsid w:val="000967B4"/>
    <w:rsid w:val="000A6940"/>
    <w:rsid w:val="000B1766"/>
    <w:rsid w:val="000B31F8"/>
    <w:rsid w:val="000B632B"/>
    <w:rsid w:val="000B6DD9"/>
    <w:rsid w:val="000C55B1"/>
    <w:rsid w:val="000D1162"/>
    <w:rsid w:val="000D4613"/>
    <w:rsid w:val="000D4AED"/>
    <w:rsid w:val="000D7574"/>
    <w:rsid w:val="000E10BC"/>
    <w:rsid w:val="000E676A"/>
    <w:rsid w:val="000F5597"/>
    <w:rsid w:val="000F6BEB"/>
    <w:rsid w:val="001043F5"/>
    <w:rsid w:val="00106809"/>
    <w:rsid w:val="001070BC"/>
    <w:rsid w:val="001070D7"/>
    <w:rsid w:val="001112B1"/>
    <w:rsid w:val="0011311E"/>
    <w:rsid w:val="00115563"/>
    <w:rsid w:val="00122578"/>
    <w:rsid w:val="00123440"/>
    <w:rsid w:val="00123D34"/>
    <w:rsid w:val="001273A3"/>
    <w:rsid w:val="00127BF7"/>
    <w:rsid w:val="00130F8E"/>
    <w:rsid w:val="00131D0E"/>
    <w:rsid w:val="00132905"/>
    <w:rsid w:val="00141658"/>
    <w:rsid w:val="0014347F"/>
    <w:rsid w:val="001453C5"/>
    <w:rsid w:val="00146AA7"/>
    <w:rsid w:val="001555CC"/>
    <w:rsid w:val="001629F4"/>
    <w:rsid w:val="00163D00"/>
    <w:rsid w:val="001709BF"/>
    <w:rsid w:val="00175A9B"/>
    <w:rsid w:val="00180A01"/>
    <w:rsid w:val="00190CB3"/>
    <w:rsid w:val="00190ED3"/>
    <w:rsid w:val="00191D11"/>
    <w:rsid w:val="00193A14"/>
    <w:rsid w:val="001940EA"/>
    <w:rsid w:val="00194F88"/>
    <w:rsid w:val="00196324"/>
    <w:rsid w:val="001A6BD2"/>
    <w:rsid w:val="001B1FD4"/>
    <w:rsid w:val="001B28C7"/>
    <w:rsid w:val="001B4863"/>
    <w:rsid w:val="001B7026"/>
    <w:rsid w:val="001C66A4"/>
    <w:rsid w:val="001C66B6"/>
    <w:rsid w:val="001D02F4"/>
    <w:rsid w:val="001D1D59"/>
    <w:rsid w:val="001D2F45"/>
    <w:rsid w:val="001D6EFC"/>
    <w:rsid w:val="001F081C"/>
    <w:rsid w:val="001F40DC"/>
    <w:rsid w:val="001F459D"/>
    <w:rsid w:val="001F686F"/>
    <w:rsid w:val="001F7588"/>
    <w:rsid w:val="00205839"/>
    <w:rsid w:val="002064EC"/>
    <w:rsid w:val="002103B1"/>
    <w:rsid w:val="0021198A"/>
    <w:rsid w:val="00216136"/>
    <w:rsid w:val="0022008E"/>
    <w:rsid w:val="00220E30"/>
    <w:rsid w:val="00221DA2"/>
    <w:rsid w:val="00225893"/>
    <w:rsid w:val="00226070"/>
    <w:rsid w:val="00227B1A"/>
    <w:rsid w:val="002315B0"/>
    <w:rsid w:val="0023163B"/>
    <w:rsid w:val="002319D2"/>
    <w:rsid w:val="00251ECF"/>
    <w:rsid w:val="0025313C"/>
    <w:rsid w:val="00256343"/>
    <w:rsid w:val="002628F5"/>
    <w:rsid w:val="002648E9"/>
    <w:rsid w:val="00267ED4"/>
    <w:rsid w:val="00274D2E"/>
    <w:rsid w:val="002753B6"/>
    <w:rsid w:val="002943A9"/>
    <w:rsid w:val="002A0F8E"/>
    <w:rsid w:val="002A279A"/>
    <w:rsid w:val="002A2CCD"/>
    <w:rsid w:val="002A4DBE"/>
    <w:rsid w:val="002B1DF8"/>
    <w:rsid w:val="002B39A0"/>
    <w:rsid w:val="002B467C"/>
    <w:rsid w:val="002B784A"/>
    <w:rsid w:val="002C07DA"/>
    <w:rsid w:val="002C2566"/>
    <w:rsid w:val="002C2908"/>
    <w:rsid w:val="002C4CAC"/>
    <w:rsid w:val="002C69D6"/>
    <w:rsid w:val="002C7439"/>
    <w:rsid w:val="002F14B5"/>
    <w:rsid w:val="002F1FE4"/>
    <w:rsid w:val="002F395D"/>
    <w:rsid w:val="002F50CE"/>
    <w:rsid w:val="002F7F8A"/>
    <w:rsid w:val="003031DC"/>
    <w:rsid w:val="00305777"/>
    <w:rsid w:val="00322A19"/>
    <w:rsid w:val="00323A26"/>
    <w:rsid w:val="00326FF3"/>
    <w:rsid w:val="003350EF"/>
    <w:rsid w:val="00335587"/>
    <w:rsid w:val="00341982"/>
    <w:rsid w:val="00342DAA"/>
    <w:rsid w:val="003436BB"/>
    <w:rsid w:val="0034502A"/>
    <w:rsid w:val="00345FC4"/>
    <w:rsid w:val="003504C2"/>
    <w:rsid w:val="00350F5A"/>
    <w:rsid w:val="003512CA"/>
    <w:rsid w:val="00355A9D"/>
    <w:rsid w:val="003602B0"/>
    <w:rsid w:val="00361B84"/>
    <w:rsid w:val="00362B4F"/>
    <w:rsid w:val="003745A1"/>
    <w:rsid w:val="00375034"/>
    <w:rsid w:val="00382B2D"/>
    <w:rsid w:val="003868F5"/>
    <w:rsid w:val="00393072"/>
    <w:rsid w:val="0039637C"/>
    <w:rsid w:val="003A0A23"/>
    <w:rsid w:val="003A39C7"/>
    <w:rsid w:val="003A4146"/>
    <w:rsid w:val="003A70C3"/>
    <w:rsid w:val="003A7208"/>
    <w:rsid w:val="003B0CAE"/>
    <w:rsid w:val="003B18D6"/>
    <w:rsid w:val="003B6A3B"/>
    <w:rsid w:val="003C3279"/>
    <w:rsid w:val="003C3531"/>
    <w:rsid w:val="003C60F2"/>
    <w:rsid w:val="003C6F09"/>
    <w:rsid w:val="003C7279"/>
    <w:rsid w:val="003C7A11"/>
    <w:rsid w:val="003E083D"/>
    <w:rsid w:val="003E0E40"/>
    <w:rsid w:val="003E207B"/>
    <w:rsid w:val="003F070A"/>
    <w:rsid w:val="003F1774"/>
    <w:rsid w:val="00400845"/>
    <w:rsid w:val="004058B7"/>
    <w:rsid w:val="00415B09"/>
    <w:rsid w:val="00415E1F"/>
    <w:rsid w:val="00420F74"/>
    <w:rsid w:val="00421582"/>
    <w:rsid w:val="00421674"/>
    <w:rsid w:val="00421982"/>
    <w:rsid w:val="004225FE"/>
    <w:rsid w:val="00422C9C"/>
    <w:rsid w:val="00426418"/>
    <w:rsid w:val="004370BF"/>
    <w:rsid w:val="004420DF"/>
    <w:rsid w:val="00446309"/>
    <w:rsid w:val="004531D1"/>
    <w:rsid w:val="0045397A"/>
    <w:rsid w:val="00456FBA"/>
    <w:rsid w:val="00457370"/>
    <w:rsid w:val="00457DB4"/>
    <w:rsid w:val="004629E1"/>
    <w:rsid w:val="004733D3"/>
    <w:rsid w:val="00476525"/>
    <w:rsid w:val="00477004"/>
    <w:rsid w:val="00477210"/>
    <w:rsid w:val="00482497"/>
    <w:rsid w:val="004839A1"/>
    <w:rsid w:val="00490EC0"/>
    <w:rsid w:val="00491499"/>
    <w:rsid w:val="00491674"/>
    <w:rsid w:val="00491A38"/>
    <w:rsid w:val="0049619C"/>
    <w:rsid w:val="00497A66"/>
    <w:rsid w:val="004B124C"/>
    <w:rsid w:val="004B1A60"/>
    <w:rsid w:val="004B3171"/>
    <w:rsid w:val="004B4AF2"/>
    <w:rsid w:val="004C2E00"/>
    <w:rsid w:val="004C56A7"/>
    <w:rsid w:val="004C77BB"/>
    <w:rsid w:val="004D50A0"/>
    <w:rsid w:val="004D5837"/>
    <w:rsid w:val="004D5DF2"/>
    <w:rsid w:val="004D7EA3"/>
    <w:rsid w:val="004E21A8"/>
    <w:rsid w:val="004E2DEC"/>
    <w:rsid w:val="004E402F"/>
    <w:rsid w:val="004E7282"/>
    <w:rsid w:val="004F204D"/>
    <w:rsid w:val="004F2AC1"/>
    <w:rsid w:val="0050090A"/>
    <w:rsid w:val="00503385"/>
    <w:rsid w:val="00507DF1"/>
    <w:rsid w:val="005113C3"/>
    <w:rsid w:val="005138C4"/>
    <w:rsid w:val="0052500A"/>
    <w:rsid w:val="00530299"/>
    <w:rsid w:val="00532106"/>
    <w:rsid w:val="00535372"/>
    <w:rsid w:val="00535E73"/>
    <w:rsid w:val="0054263F"/>
    <w:rsid w:val="0055052F"/>
    <w:rsid w:val="005508AD"/>
    <w:rsid w:val="005546CC"/>
    <w:rsid w:val="00554F1A"/>
    <w:rsid w:val="00563277"/>
    <w:rsid w:val="00566161"/>
    <w:rsid w:val="00571328"/>
    <w:rsid w:val="005717A0"/>
    <w:rsid w:val="00571EB1"/>
    <w:rsid w:val="00572FF3"/>
    <w:rsid w:val="00574C42"/>
    <w:rsid w:val="00583275"/>
    <w:rsid w:val="00586099"/>
    <w:rsid w:val="00590F8F"/>
    <w:rsid w:val="005920F6"/>
    <w:rsid w:val="0059225A"/>
    <w:rsid w:val="0059765C"/>
    <w:rsid w:val="00597EF1"/>
    <w:rsid w:val="005A002E"/>
    <w:rsid w:val="005A1631"/>
    <w:rsid w:val="005A1861"/>
    <w:rsid w:val="005A6677"/>
    <w:rsid w:val="005B1772"/>
    <w:rsid w:val="005B3768"/>
    <w:rsid w:val="005B58F0"/>
    <w:rsid w:val="005C333D"/>
    <w:rsid w:val="005D4654"/>
    <w:rsid w:val="005D715A"/>
    <w:rsid w:val="005E067C"/>
    <w:rsid w:val="005E27CF"/>
    <w:rsid w:val="005E6988"/>
    <w:rsid w:val="005F1E01"/>
    <w:rsid w:val="006034DE"/>
    <w:rsid w:val="006142F5"/>
    <w:rsid w:val="0061592D"/>
    <w:rsid w:val="006377A1"/>
    <w:rsid w:val="0064193C"/>
    <w:rsid w:val="00646DB6"/>
    <w:rsid w:val="00651590"/>
    <w:rsid w:val="006618E0"/>
    <w:rsid w:val="006620E3"/>
    <w:rsid w:val="00664679"/>
    <w:rsid w:val="00666C9A"/>
    <w:rsid w:val="0067230C"/>
    <w:rsid w:val="00677EDF"/>
    <w:rsid w:val="00683541"/>
    <w:rsid w:val="00685BDF"/>
    <w:rsid w:val="00685F60"/>
    <w:rsid w:val="0068619D"/>
    <w:rsid w:val="00687704"/>
    <w:rsid w:val="006931ED"/>
    <w:rsid w:val="00693B1B"/>
    <w:rsid w:val="006A449C"/>
    <w:rsid w:val="006A5B89"/>
    <w:rsid w:val="006A7594"/>
    <w:rsid w:val="006A7991"/>
    <w:rsid w:val="006B219C"/>
    <w:rsid w:val="006B4930"/>
    <w:rsid w:val="006B5F1D"/>
    <w:rsid w:val="006D0C78"/>
    <w:rsid w:val="006D5845"/>
    <w:rsid w:val="006D6381"/>
    <w:rsid w:val="006D7064"/>
    <w:rsid w:val="006D7CE5"/>
    <w:rsid w:val="006E0812"/>
    <w:rsid w:val="006E2153"/>
    <w:rsid w:val="006E6794"/>
    <w:rsid w:val="006F2C8D"/>
    <w:rsid w:val="006F2DCB"/>
    <w:rsid w:val="006F4421"/>
    <w:rsid w:val="006F50EB"/>
    <w:rsid w:val="006F7A39"/>
    <w:rsid w:val="0070122A"/>
    <w:rsid w:val="007020D8"/>
    <w:rsid w:val="007120C0"/>
    <w:rsid w:val="007176A2"/>
    <w:rsid w:val="00722BD5"/>
    <w:rsid w:val="007237D3"/>
    <w:rsid w:val="0073459D"/>
    <w:rsid w:val="00735155"/>
    <w:rsid w:val="00736F42"/>
    <w:rsid w:val="00741CB6"/>
    <w:rsid w:val="00746F29"/>
    <w:rsid w:val="00750CAD"/>
    <w:rsid w:val="007530C9"/>
    <w:rsid w:val="00753CB0"/>
    <w:rsid w:val="007567A7"/>
    <w:rsid w:val="00765A89"/>
    <w:rsid w:val="007707C6"/>
    <w:rsid w:val="00771901"/>
    <w:rsid w:val="00773417"/>
    <w:rsid w:val="00774C76"/>
    <w:rsid w:val="007752A8"/>
    <w:rsid w:val="00775AAA"/>
    <w:rsid w:val="007806C9"/>
    <w:rsid w:val="00781D90"/>
    <w:rsid w:val="0078448F"/>
    <w:rsid w:val="00785E52"/>
    <w:rsid w:val="00791E06"/>
    <w:rsid w:val="00793620"/>
    <w:rsid w:val="007A56B1"/>
    <w:rsid w:val="007A595B"/>
    <w:rsid w:val="007A7298"/>
    <w:rsid w:val="007A757D"/>
    <w:rsid w:val="007B0399"/>
    <w:rsid w:val="007B3C14"/>
    <w:rsid w:val="007C3D98"/>
    <w:rsid w:val="007C4B08"/>
    <w:rsid w:val="007C5432"/>
    <w:rsid w:val="007C5C20"/>
    <w:rsid w:val="007D7283"/>
    <w:rsid w:val="007F3D63"/>
    <w:rsid w:val="007F5E37"/>
    <w:rsid w:val="007F79C3"/>
    <w:rsid w:val="00803103"/>
    <w:rsid w:val="00805DB3"/>
    <w:rsid w:val="00811DFF"/>
    <w:rsid w:val="00812BEE"/>
    <w:rsid w:val="00835057"/>
    <w:rsid w:val="0083718F"/>
    <w:rsid w:val="00845B49"/>
    <w:rsid w:val="00850B05"/>
    <w:rsid w:val="00860575"/>
    <w:rsid w:val="008636E2"/>
    <w:rsid w:val="00863F16"/>
    <w:rsid w:val="008641CB"/>
    <w:rsid w:val="00871323"/>
    <w:rsid w:val="008815F4"/>
    <w:rsid w:val="00884C61"/>
    <w:rsid w:val="008859DF"/>
    <w:rsid w:val="00896DA5"/>
    <w:rsid w:val="008B2559"/>
    <w:rsid w:val="008B76C4"/>
    <w:rsid w:val="008C098A"/>
    <w:rsid w:val="008C0E5D"/>
    <w:rsid w:val="008C4C46"/>
    <w:rsid w:val="008C513F"/>
    <w:rsid w:val="008C55CC"/>
    <w:rsid w:val="008C58FD"/>
    <w:rsid w:val="008D287A"/>
    <w:rsid w:val="008D6F1E"/>
    <w:rsid w:val="008E5733"/>
    <w:rsid w:val="008E5BC5"/>
    <w:rsid w:val="008E7978"/>
    <w:rsid w:val="008F1474"/>
    <w:rsid w:val="008F738E"/>
    <w:rsid w:val="008F77EA"/>
    <w:rsid w:val="009167F1"/>
    <w:rsid w:val="009169B6"/>
    <w:rsid w:val="00925819"/>
    <w:rsid w:val="00926CBF"/>
    <w:rsid w:val="009326B9"/>
    <w:rsid w:val="00932C08"/>
    <w:rsid w:val="00933B43"/>
    <w:rsid w:val="00934375"/>
    <w:rsid w:val="00934FC4"/>
    <w:rsid w:val="009443EE"/>
    <w:rsid w:val="00944DF3"/>
    <w:rsid w:val="00945C9D"/>
    <w:rsid w:val="0095600B"/>
    <w:rsid w:val="00961AF2"/>
    <w:rsid w:val="00961E1E"/>
    <w:rsid w:val="00962018"/>
    <w:rsid w:val="009626E7"/>
    <w:rsid w:val="00966076"/>
    <w:rsid w:val="00970BBC"/>
    <w:rsid w:val="00972620"/>
    <w:rsid w:val="00977044"/>
    <w:rsid w:val="00981650"/>
    <w:rsid w:val="00982B6D"/>
    <w:rsid w:val="00984C33"/>
    <w:rsid w:val="009867A3"/>
    <w:rsid w:val="00990687"/>
    <w:rsid w:val="00993D3C"/>
    <w:rsid w:val="009940A6"/>
    <w:rsid w:val="00996737"/>
    <w:rsid w:val="009A6C97"/>
    <w:rsid w:val="009A71F6"/>
    <w:rsid w:val="009A77AE"/>
    <w:rsid w:val="009B0F77"/>
    <w:rsid w:val="009B49A4"/>
    <w:rsid w:val="009B5353"/>
    <w:rsid w:val="009B66E4"/>
    <w:rsid w:val="009C15F6"/>
    <w:rsid w:val="009C3A0B"/>
    <w:rsid w:val="009C67DF"/>
    <w:rsid w:val="009D1455"/>
    <w:rsid w:val="009D16E9"/>
    <w:rsid w:val="009D2CE3"/>
    <w:rsid w:val="009D406F"/>
    <w:rsid w:val="009E1D14"/>
    <w:rsid w:val="009E36C9"/>
    <w:rsid w:val="009E5575"/>
    <w:rsid w:val="009F1712"/>
    <w:rsid w:val="009F53F9"/>
    <w:rsid w:val="009F5598"/>
    <w:rsid w:val="00A01295"/>
    <w:rsid w:val="00A026EB"/>
    <w:rsid w:val="00A03C31"/>
    <w:rsid w:val="00A14D27"/>
    <w:rsid w:val="00A25933"/>
    <w:rsid w:val="00A26C27"/>
    <w:rsid w:val="00A32CDB"/>
    <w:rsid w:val="00A3330B"/>
    <w:rsid w:val="00A35FBF"/>
    <w:rsid w:val="00A50255"/>
    <w:rsid w:val="00A5587A"/>
    <w:rsid w:val="00A62C39"/>
    <w:rsid w:val="00A63352"/>
    <w:rsid w:val="00A71975"/>
    <w:rsid w:val="00A74176"/>
    <w:rsid w:val="00A761D5"/>
    <w:rsid w:val="00A765AB"/>
    <w:rsid w:val="00A77423"/>
    <w:rsid w:val="00A827EA"/>
    <w:rsid w:val="00A84548"/>
    <w:rsid w:val="00A9301C"/>
    <w:rsid w:val="00A96948"/>
    <w:rsid w:val="00A97D37"/>
    <w:rsid w:val="00AA0108"/>
    <w:rsid w:val="00AA4CC1"/>
    <w:rsid w:val="00AA7C69"/>
    <w:rsid w:val="00AB237C"/>
    <w:rsid w:val="00AB2389"/>
    <w:rsid w:val="00AB4111"/>
    <w:rsid w:val="00AB4411"/>
    <w:rsid w:val="00AC1BD9"/>
    <w:rsid w:val="00AC20E6"/>
    <w:rsid w:val="00AC7EE0"/>
    <w:rsid w:val="00AD04A9"/>
    <w:rsid w:val="00AD3015"/>
    <w:rsid w:val="00AD3ABE"/>
    <w:rsid w:val="00AD7FFD"/>
    <w:rsid w:val="00AF25FF"/>
    <w:rsid w:val="00AF4DA4"/>
    <w:rsid w:val="00B00A93"/>
    <w:rsid w:val="00B21555"/>
    <w:rsid w:val="00B227EE"/>
    <w:rsid w:val="00B24F8A"/>
    <w:rsid w:val="00B267A5"/>
    <w:rsid w:val="00B329F3"/>
    <w:rsid w:val="00B37F0E"/>
    <w:rsid w:val="00B40113"/>
    <w:rsid w:val="00B40A88"/>
    <w:rsid w:val="00B4153C"/>
    <w:rsid w:val="00B43A3E"/>
    <w:rsid w:val="00B46892"/>
    <w:rsid w:val="00B4691F"/>
    <w:rsid w:val="00B47FFA"/>
    <w:rsid w:val="00B563C7"/>
    <w:rsid w:val="00B571A9"/>
    <w:rsid w:val="00B646FD"/>
    <w:rsid w:val="00B672BE"/>
    <w:rsid w:val="00B7063F"/>
    <w:rsid w:val="00B75B4E"/>
    <w:rsid w:val="00B763A2"/>
    <w:rsid w:val="00B839EA"/>
    <w:rsid w:val="00B847B9"/>
    <w:rsid w:val="00BA0964"/>
    <w:rsid w:val="00BA51EC"/>
    <w:rsid w:val="00BB1D6B"/>
    <w:rsid w:val="00BB6C51"/>
    <w:rsid w:val="00BC36D4"/>
    <w:rsid w:val="00BC41BF"/>
    <w:rsid w:val="00BC78CF"/>
    <w:rsid w:val="00BD04D7"/>
    <w:rsid w:val="00BE039B"/>
    <w:rsid w:val="00BE42C3"/>
    <w:rsid w:val="00BF1EBB"/>
    <w:rsid w:val="00BF2A72"/>
    <w:rsid w:val="00BF5364"/>
    <w:rsid w:val="00BF5480"/>
    <w:rsid w:val="00C003F2"/>
    <w:rsid w:val="00C00C4C"/>
    <w:rsid w:val="00C01CA2"/>
    <w:rsid w:val="00C167E0"/>
    <w:rsid w:val="00C17154"/>
    <w:rsid w:val="00C201F0"/>
    <w:rsid w:val="00C20700"/>
    <w:rsid w:val="00C2226E"/>
    <w:rsid w:val="00C22F53"/>
    <w:rsid w:val="00C26F87"/>
    <w:rsid w:val="00C307C9"/>
    <w:rsid w:val="00C31DE0"/>
    <w:rsid w:val="00C367B3"/>
    <w:rsid w:val="00C45209"/>
    <w:rsid w:val="00C56EF3"/>
    <w:rsid w:val="00C60E33"/>
    <w:rsid w:val="00C62FE9"/>
    <w:rsid w:val="00C64CC8"/>
    <w:rsid w:val="00C65C73"/>
    <w:rsid w:val="00C66152"/>
    <w:rsid w:val="00C717E9"/>
    <w:rsid w:val="00C82E2D"/>
    <w:rsid w:val="00C85F00"/>
    <w:rsid w:val="00C87F35"/>
    <w:rsid w:val="00C94D8B"/>
    <w:rsid w:val="00C96B6B"/>
    <w:rsid w:val="00CA2404"/>
    <w:rsid w:val="00CB029F"/>
    <w:rsid w:val="00CC7A77"/>
    <w:rsid w:val="00CD585B"/>
    <w:rsid w:val="00CE424B"/>
    <w:rsid w:val="00CF1C10"/>
    <w:rsid w:val="00D01599"/>
    <w:rsid w:val="00D03D73"/>
    <w:rsid w:val="00D03FFF"/>
    <w:rsid w:val="00D05C5E"/>
    <w:rsid w:val="00D06F67"/>
    <w:rsid w:val="00D2498D"/>
    <w:rsid w:val="00D27114"/>
    <w:rsid w:val="00D30A7A"/>
    <w:rsid w:val="00D32BA7"/>
    <w:rsid w:val="00D35D5A"/>
    <w:rsid w:val="00D35EF6"/>
    <w:rsid w:val="00D41A63"/>
    <w:rsid w:val="00D4566C"/>
    <w:rsid w:val="00D468D7"/>
    <w:rsid w:val="00D576C3"/>
    <w:rsid w:val="00D61963"/>
    <w:rsid w:val="00D6385D"/>
    <w:rsid w:val="00D6733E"/>
    <w:rsid w:val="00D83404"/>
    <w:rsid w:val="00D843C7"/>
    <w:rsid w:val="00D873A6"/>
    <w:rsid w:val="00D907D0"/>
    <w:rsid w:val="00D93361"/>
    <w:rsid w:val="00DA6AF2"/>
    <w:rsid w:val="00DA6BE8"/>
    <w:rsid w:val="00DC1EE1"/>
    <w:rsid w:val="00DC3D5F"/>
    <w:rsid w:val="00DC45CD"/>
    <w:rsid w:val="00DC5BEA"/>
    <w:rsid w:val="00DD226B"/>
    <w:rsid w:val="00DD6F19"/>
    <w:rsid w:val="00DE1543"/>
    <w:rsid w:val="00DE1E86"/>
    <w:rsid w:val="00DE1F9F"/>
    <w:rsid w:val="00DE494C"/>
    <w:rsid w:val="00DF29FF"/>
    <w:rsid w:val="00E00095"/>
    <w:rsid w:val="00E04787"/>
    <w:rsid w:val="00E05A8B"/>
    <w:rsid w:val="00E0613F"/>
    <w:rsid w:val="00E0619E"/>
    <w:rsid w:val="00E14B53"/>
    <w:rsid w:val="00E21008"/>
    <w:rsid w:val="00E22876"/>
    <w:rsid w:val="00E24CA0"/>
    <w:rsid w:val="00E26193"/>
    <w:rsid w:val="00E2792A"/>
    <w:rsid w:val="00E3167B"/>
    <w:rsid w:val="00E34FDF"/>
    <w:rsid w:val="00E3660D"/>
    <w:rsid w:val="00E4129A"/>
    <w:rsid w:val="00E432FF"/>
    <w:rsid w:val="00E43821"/>
    <w:rsid w:val="00E4694B"/>
    <w:rsid w:val="00E47110"/>
    <w:rsid w:val="00E567DC"/>
    <w:rsid w:val="00E6015D"/>
    <w:rsid w:val="00E63433"/>
    <w:rsid w:val="00E6603D"/>
    <w:rsid w:val="00E72C12"/>
    <w:rsid w:val="00E81AF9"/>
    <w:rsid w:val="00E8283B"/>
    <w:rsid w:val="00E90C66"/>
    <w:rsid w:val="00EA2952"/>
    <w:rsid w:val="00EA4047"/>
    <w:rsid w:val="00EA4E81"/>
    <w:rsid w:val="00EA53C0"/>
    <w:rsid w:val="00EB1044"/>
    <w:rsid w:val="00EB48F2"/>
    <w:rsid w:val="00EC4160"/>
    <w:rsid w:val="00EC4701"/>
    <w:rsid w:val="00EC58E8"/>
    <w:rsid w:val="00ED3270"/>
    <w:rsid w:val="00ED4FA1"/>
    <w:rsid w:val="00ED5C95"/>
    <w:rsid w:val="00ED5EA2"/>
    <w:rsid w:val="00EE2C8E"/>
    <w:rsid w:val="00EE372C"/>
    <w:rsid w:val="00EF346F"/>
    <w:rsid w:val="00EF58EB"/>
    <w:rsid w:val="00EF59AF"/>
    <w:rsid w:val="00EF5AA3"/>
    <w:rsid w:val="00F02961"/>
    <w:rsid w:val="00F03139"/>
    <w:rsid w:val="00F035AB"/>
    <w:rsid w:val="00F03CDF"/>
    <w:rsid w:val="00F072A2"/>
    <w:rsid w:val="00F10281"/>
    <w:rsid w:val="00F10F86"/>
    <w:rsid w:val="00F1116F"/>
    <w:rsid w:val="00F12CF7"/>
    <w:rsid w:val="00F13A54"/>
    <w:rsid w:val="00F175F6"/>
    <w:rsid w:val="00F20E9D"/>
    <w:rsid w:val="00F21F49"/>
    <w:rsid w:val="00F24441"/>
    <w:rsid w:val="00F31C57"/>
    <w:rsid w:val="00F340B9"/>
    <w:rsid w:val="00F35885"/>
    <w:rsid w:val="00F3757C"/>
    <w:rsid w:val="00F45E3E"/>
    <w:rsid w:val="00F47681"/>
    <w:rsid w:val="00F54844"/>
    <w:rsid w:val="00F54C08"/>
    <w:rsid w:val="00F5738A"/>
    <w:rsid w:val="00F604BA"/>
    <w:rsid w:val="00F60B55"/>
    <w:rsid w:val="00F61D1A"/>
    <w:rsid w:val="00F66BFA"/>
    <w:rsid w:val="00F66FD7"/>
    <w:rsid w:val="00F70339"/>
    <w:rsid w:val="00F71A52"/>
    <w:rsid w:val="00F7398E"/>
    <w:rsid w:val="00F836A9"/>
    <w:rsid w:val="00F90375"/>
    <w:rsid w:val="00F90389"/>
    <w:rsid w:val="00F92724"/>
    <w:rsid w:val="00FA2453"/>
    <w:rsid w:val="00FB0155"/>
    <w:rsid w:val="00FB5C16"/>
    <w:rsid w:val="00FB60DA"/>
    <w:rsid w:val="00FB6B7D"/>
    <w:rsid w:val="00FB7B3F"/>
    <w:rsid w:val="00FC0AC4"/>
    <w:rsid w:val="00FC0D0E"/>
    <w:rsid w:val="00FC6B4E"/>
    <w:rsid w:val="00FD36A6"/>
    <w:rsid w:val="00FF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455E2"/>
  <w15:docId w15:val="{0D4264C1-207E-4C73-9107-C84B3E40C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768"/>
  </w:style>
  <w:style w:type="paragraph" w:styleId="Nagwek1">
    <w:name w:val="heading 1"/>
    <w:basedOn w:val="Normalny"/>
    <w:next w:val="Normalny"/>
    <w:link w:val="Nagwek1Znak"/>
    <w:qFormat/>
    <w:rsid w:val="00E24CA0"/>
    <w:pPr>
      <w:keepNext/>
      <w:numPr>
        <w:numId w:val="3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D04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389"/>
  </w:style>
  <w:style w:type="paragraph" w:styleId="Stopka">
    <w:name w:val="footer"/>
    <w:basedOn w:val="Normalny"/>
    <w:link w:val="StopkaZnak"/>
    <w:uiPriority w:val="99"/>
    <w:unhideWhenUsed/>
    <w:rsid w:val="00F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389"/>
  </w:style>
  <w:style w:type="paragraph" w:styleId="Tekstdymka">
    <w:name w:val="Balloon Text"/>
    <w:basedOn w:val="Normalny"/>
    <w:link w:val="TekstdymkaZnak"/>
    <w:uiPriority w:val="99"/>
    <w:semiHidden/>
    <w:unhideWhenUsed/>
    <w:rsid w:val="00F90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0389"/>
    <w:rPr>
      <w:rFonts w:ascii="Tahoma" w:hAnsi="Tahoma" w:cs="Tahoma"/>
      <w:sz w:val="16"/>
      <w:szCs w:val="16"/>
    </w:rPr>
  </w:style>
  <w:style w:type="paragraph" w:customStyle="1" w:styleId="NormalnyWeb1">
    <w:name w:val="Normalny (Web)1"/>
    <w:basedOn w:val="Normalny"/>
    <w:rsid w:val="00B24F8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A63352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A63352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633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E24CA0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WW-Absatz-Standardschriftart1">
    <w:name w:val="WW-Absatz-Standardschriftart1"/>
    <w:rsid w:val="00583275"/>
  </w:style>
  <w:style w:type="character" w:styleId="Odwoaniedokomentarza">
    <w:name w:val="annotation reference"/>
    <w:basedOn w:val="Domylnaczcionkaakapitu"/>
    <w:uiPriority w:val="99"/>
    <w:semiHidden/>
    <w:unhideWhenUsed/>
    <w:rsid w:val="00571E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1E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1E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1E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1EB1"/>
    <w:rPr>
      <w:b/>
      <w:bCs/>
      <w:sz w:val="20"/>
      <w:szCs w:val="20"/>
    </w:rPr>
  </w:style>
  <w:style w:type="character" w:customStyle="1" w:styleId="alb">
    <w:name w:val="a_lb"/>
    <w:basedOn w:val="Domylnaczcionkaakapitu"/>
    <w:rsid w:val="00DE1F9F"/>
  </w:style>
  <w:style w:type="character" w:customStyle="1" w:styleId="text-justify">
    <w:name w:val="text-justify"/>
    <w:basedOn w:val="Domylnaczcionkaakapitu"/>
    <w:rsid w:val="00DC1EE1"/>
  </w:style>
  <w:style w:type="character" w:styleId="Hipercze">
    <w:name w:val="Hyperlink"/>
    <w:basedOn w:val="Domylnaczcionkaakapitu"/>
    <w:uiPriority w:val="99"/>
    <w:semiHidden/>
    <w:unhideWhenUsed/>
    <w:rsid w:val="00DC1EE1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20E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20E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20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2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D226B"/>
    <w:pPr>
      <w:suppressAutoHyphens/>
      <w:spacing w:after="120" w:line="480" w:lineRule="auto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DD226B"/>
    <w:rPr>
      <w:vertAlign w:val="superscript"/>
    </w:rPr>
  </w:style>
  <w:style w:type="table" w:styleId="Tabela-Siatka">
    <w:name w:val="Table Grid"/>
    <w:basedOn w:val="Standardowy"/>
    <w:uiPriority w:val="59"/>
    <w:rsid w:val="00DD2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926CBF"/>
  </w:style>
  <w:style w:type="character" w:customStyle="1" w:styleId="paragraphpunkt2">
    <w:name w:val="paragraphpunkt2"/>
    <w:rsid w:val="00B646FD"/>
    <w:rPr>
      <w:b/>
      <w:bCs/>
    </w:rPr>
  </w:style>
  <w:style w:type="paragraph" w:customStyle="1" w:styleId="ZnakZnak1">
    <w:name w:val="Znak Znak1"/>
    <w:basedOn w:val="Normalny"/>
    <w:rsid w:val="00845B49"/>
    <w:pPr>
      <w:spacing w:after="0" w:line="240" w:lineRule="auto"/>
      <w:ind w:left="357" w:hanging="357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numbering" w:customStyle="1" w:styleId="Biecalista1">
    <w:name w:val="Bieżąca lista1"/>
    <w:uiPriority w:val="99"/>
    <w:rsid w:val="00507DF1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6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0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4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84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196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873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9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783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92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18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461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283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622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48901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2347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4244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88696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86551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55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6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354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12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646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7558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784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66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130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633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5911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4298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534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21686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523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3280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1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1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10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86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8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5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233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542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00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6315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8691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056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2428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3464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4479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24534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8027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135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8822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95001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2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0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5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777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554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750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547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13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6752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0855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3407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711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221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4369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1366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1772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9745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88157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3966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0775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11456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24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01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638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409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0908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008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8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021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2919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307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942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2093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862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0309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23648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8493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3770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92540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0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92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31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65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81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491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948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520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32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17412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2567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6636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4757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0594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9064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1608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gdynia.kancelaria@r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UjRQMnpKMmVGaFY3VmpTZXFQdDU2VWhPVFdTSDRGc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Qb30AuQMFuhms36AbI87bJYr0FkINXrStbrA/E6MI+M=</DigestValue>
      </Reference>
      <Reference URI="#INFO">
        <DigestMethod Algorithm="http://www.w3.org/2001/04/xmlenc#sha256"/>
        <DigestValue>I3RaK6z12QRUthFQr5BK3f3bTsUBP2x5oPJb3hlH1aM=</DigestValue>
      </Reference>
    </SignedInfo>
    <SignatureValue>Bchmt3jHpYK3iPYT5krrsBlheU/O7pNXJFtnKR0qNuSR4DGSBctY0vrb1sj8JwcFHNm7owhCH/hXPXB2e/kITA==</SignatureValue>
    <Object Id="INFO">
      <ArrayOfString xmlns:xsd="http://www.w3.org/2001/XMLSchema" xmlns:xsi="http://www.w3.org/2001/XMLSchema-instance" xmlns="">
        <string>fR4P2zJ2eFhV7VjSeqPt56UhOTWSH4Fq</string>
      </ArrayOfString>
    </Object>
  </Signature>
</WrappedLabelInfo>
</file>

<file path=customXml/itemProps1.xml><?xml version="1.0" encoding="utf-8"?>
<ds:datastoreItem xmlns:ds="http://schemas.openxmlformats.org/officeDocument/2006/customXml" ds:itemID="{C22A9CCD-D55D-42F9-8EE5-CF486DA4E9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036669-517E-4BC0-ABF5-6B433C16554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1262076-37FD-4C53-AA86-7E588702F27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11</Pages>
  <Words>3903</Words>
  <Characters>24677</Characters>
  <Application>Microsoft Office Word</Application>
  <DocSecurity>0</DocSecurity>
  <Lines>546</Lines>
  <Paragraphs>192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Witkowska Agnieszka</dc:creator>
  <cp:lastModifiedBy>Taszarek Halina</cp:lastModifiedBy>
  <cp:revision>25</cp:revision>
  <cp:lastPrinted>2026-04-16T09:26:00Z</cp:lastPrinted>
  <dcterms:created xsi:type="dcterms:W3CDTF">2026-03-26T11:29:00Z</dcterms:created>
  <dcterms:modified xsi:type="dcterms:W3CDTF">2026-04-16T09:26:00Z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d8f1521c-5498-4ef0-a66d-7c331633731b</vt:lpwstr>
  </property>
  <property fmtid="{D5CDD505-2E9C-101B-9397-08002B2CF9AE}" pid="3" name="bjSaver">
    <vt:lpwstr>FbvD3hsjd1THsbh9WCuCivXTBLF3em3B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Witkowska Agnieszka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10.49.57.101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